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637B1" w14:textId="1EE7CB07" w:rsidR="00F824F2" w:rsidRDefault="00F824F2" w:rsidP="0046702B">
      <w:pPr>
        <w:ind w:left="6372"/>
        <w:rPr>
          <w:rFonts w:ascii="Arial" w:hAnsi="Arial" w:cs="Arial"/>
        </w:rPr>
      </w:pPr>
      <w:r w:rsidRPr="00396EE6">
        <w:rPr>
          <w:rFonts w:ascii="Arial" w:hAnsi="Arial" w:cs="Arial"/>
        </w:rPr>
        <w:t xml:space="preserve">Załącznik nr </w:t>
      </w:r>
      <w:r w:rsidR="002C3FBE">
        <w:rPr>
          <w:rFonts w:ascii="Arial" w:hAnsi="Arial" w:cs="Arial"/>
        </w:rPr>
        <w:t>3</w:t>
      </w:r>
      <w:r w:rsidRPr="00396EE6">
        <w:rPr>
          <w:rFonts w:ascii="Arial" w:hAnsi="Arial" w:cs="Arial"/>
        </w:rPr>
        <w:t xml:space="preserve"> do SWZ</w:t>
      </w:r>
    </w:p>
    <w:p w14:paraId="002D0FC0" w14:textId="77777777" w:rsidR="00834DCF" w:rsidRPr="00DA2592" w:rsidRDefault="00834DCF" w:rsidP="0046702B">
      <w:pPr>
        <w:spacing w:before="240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ZAMAWIAJĄCY:</w:t>
      </w:r>
    </w:p>
    <w:p w14:paraId="5BC1ED46" w14:textId="77777777" w:rsidR="00834DCF" w:rsidRPr="00812CFF" w:rsidRDefault="00834DCF" w:rsidP="0046702B">
      <w:pPr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Gmina Jodłownik,</w:t>
      </w:r>
    </w:p>
    <w:p w14:paraId="39B87CEF" w14:textId="7E906759" w:rsidR="00834DCF" w:rsidRPr="00812CFF" w:rsidRDefault="00834DCF" w:rsidP="00834DCF">
      <w:pPr>
        <w:tabs>
          <w:tab w:val="left" w:pos="993"/>
        </w:tabs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34-620 Jodłownik 198</w:t>
      </w:r>
    </w:p>
    <w:p w14:paraId="146BA1DB" w14:textId="77777777" w:rsidR="00834DCF" w:rsidRPr="00396EE6" w:rsidRDefault="00834DCF" w:rsidP="00396EE6">
      <w:pPr>
        <w:jc w:val="right"/>
        <w:rPr>
          <w:rFonts w:ascii="Arial" w:hAnsi="Arial" w:cs="Arial"/>
        </w:rPr>
      </w:pPr>
    </w:p>
    <w:p w14:paraId="0B769427" w14:textId="1D488D0B" w:rsidR="00F824F2" w:rsidRPr="00DA2592" w:rsidRDefault="00F824F2" w:rsidP="00834DCF">
      <w:pPr>
        <w:jc w:val="center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OŚWIADCZENIE O BRAKU PODSTAW WYKLUCZENIA Z POSTĘPOWANIA</w:t>
      </w:r>
    </w:p>
    <w:p w14:paraId="0267AEF7" w14:textId="59A0D3E1" w:rsidR="00F824F2" w:rsidRPr="00DA2592" w:rsidRDefault="00F824F2" w:rsidP="003D58F4">
      <w:pPr>
        <w:spacing w:before="240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WYKONAWCA</w:t>
      </w:r>
      <w:r w:rsidR="00D125FF">
        <w:rPr>
          <w:rFonts w:ascii="Arial" w:hAnsi="Arial" w:cs="Arial"/>
          <w:b/>
        </w:rPr>
        <w:t>*</w:t>
      </w:r>
    </w:p>
    <w:p w14:paraId="5EAFDA2C" w14:textId="7754F52A" w:rsidR="00F824F2" w:rsidRDefault="00F824F2" w:rsidP="00665724">
      <w:pPr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WYKONAWCA SKŁADAJĄCY OFERTĘ WSPÓLNIE Z INNYM/I</w:t>
      </w:r>
      <w:r w:rsidR="00B62CBE">
        <w:rPr>
          <w:rFonts w:ascii="Arial" w:hAnsi="Arial" w:cs="Arial"/>
          <w:b/>
        </w:rPr>
        <w:t xml:space="preserve"> </w:t>
      </w:r>
      <w:r w:rsidR="00D125FF">
        <w:rPr>
          <w:rFonts w:ascii="Arial" w:hAnsi="Arial" w:cs="Arial"/>
          <w:b/>
        </w:rPr>
        <w:t>*</w:t>
      </w:r>
    </w:p>
    <w:p w14:paraId="3DE5F2B0" w14:textId="3061CB7E" w:rsidR="00607D8D" w:rsidRPr="00DA2592" w:rsidRDefault="00607D8D" w:rsidP="0066572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UDOSTEPNIAJĄCY ZASOBY *</w:t>
      </w:r>
    </w:p>
    <w:p w14:paraId="1528CF2E" w14:textId="6BEDA04B" w:rsidR="00D125FF" w:rsidRPr="00DA2592" w:rsidRDefault="00D125FF" w:rsidP="003D58F4">
      <w:pPr>
        <w:spacing w:before="240"/>
        <w:rPr>
          <w:rFonts w:ascii="Arial" w:hAnsi="Arial" w:cs="Arial"/>
          <w:bCs/>
          <w:i/>
          <w:iCs/>
          <w:sz w:val="22"/>
          <w:szCs w:val="22"/>
        </w:rPr>
      </w:pPr>
      <w:r w:rsidRPr="00DA2592">
        <w:rPr>
          <w:rFonts w:ascii="Arial" w:hAnsi="Arial" w:cs="Arial"/>
          <w:bCs/>
          <w:i/>
          <w:iCs/>
          <w:sz w:val="22"/>
          <w:szCs w:val="22"/>
        </w:rPr>
        <w:t>*- zakreślić właściwe</w:t>
      </w:r>
    </w:p>
    <w:p w14:paraId="1B51BCC8" w14:textId="1CCF3B2A" w:rsidR="00F824F2" w:rsidRPr="00DA2592" w:rsidRDefault="00586213" w:rsidP="00607D8D">
      <w:pPr>
        <w:spacing w:before="240"/>
        <w:ind w:left="357" w:hanging="357"/>
        <w:jc w:val="both"/>
        <w:rPr>
          <w:rFonts w:ascii="Arial" w:hAnsi="Arial" w:cs="Arial"/>
        </w:rPr>
      </w:pPr>
      <w:r w:rsidRPr="00DA2592">
        <w:rPr>
          <w:rFonts w:ascii="Arial" w:hAnsi="Arial" w:cs="Arial"/>
        </w:rPr>
        <w:t>Pełna nazwa podmiotu</w:t>
      </w:r>
      <w:r w:rsidR="00607D8D">
        <w:rPr>
          <w:rFonts w:ascii="Arial" w:hAnsi="Arial" w:cs="Arial"/>
        </w:rPr>
        <w:t xml:space="preserve"> składającego oświadczenie </w:t>
      </w:r>
      <w:r w:rsidR="00F824F2" w:rsidRPr="00DA2592">
        <w:rPr>
          <w:rFonts w:ascii="Arial" w:hAnsi="Arial" w:cs="Arial"/>
        </w:rPr>
        <w:t>:</w:t>
      </w:r>
      <w:r w:rsidR="00607D8D">
        <w:rPr>
          <w:rFonts w:ascii="Arial" w:hAnsi="Arial" w:cs="Arial"/>
        </w:rPr>
        <w:t>………………..</w:t>
      </w:r>
      <w:r w:rsidR="00F824F2" w:rsidRPr="008F56DE">
        <w:rPr>
          <w:rFonts w:ascii="Arial" w:hAnsi="Arial" w:cs="Arial"/>
          <w:sz w:val="22"/>
          <w:szCs w:val="22"/>
        </w:rPr>
        <w:t>……………………</w:t>
      </w:r>
    </w:p>
    <w:p w14:paraId="29C3F343" w14:textId="0DC811CE" w:rsidR="00F824F2" w:rsidRPr="008F56DE" w:rsidRDefault="00F824F2" w:rsidP="00E418E7">
      <w:pPr>
        <w:spacing w:after="240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</w:rPr>
        <w:t>Adres</w:t>
      </w:r>
      <w:r w:rsidRPr="008F56DE">
        <w:rPr>
          <w:rFonts w:ascii="Arial" w:hAnsi="Arial" w:cs="Arial"/>
          <w:sz w:val="22"/>
          <w:szCs w:val="22"/>
        </w:rPr>
        <w:t>:………………………………………………</w:t>
      </w:r>
      <w:r w:rsidR="008F56DE">
        <w:rPr>
          <w:rFonts w:ascii="Arial" w:hAnsi="Arial" w:cs="Arial"/>
          <w:sz w:val="22"/>
          <w:szCs w:val="22"/>
        </w:rPr>
        <w:t>………………</w:t>
      </w:r>
      <w:r w:rsidR="003D58F4">
        <w:rPr>
          <w:rFonts w:ascii="Arial" w:hAnsi="Arial" w:cs="Arial"/>
          <w:sz w:val="22"/>
          <w:szCs w:val="22"/>
        </w:rPr>
        <w:t>……..</w:t>
      </w:r>
      <w:r w:rsidR="008F56DE">
        <w:rPr>
          <w:rFonts w:ascii="Arial" w:hAnsi="Arial" w:cs="Arial"/>
          <w:sz w:val="22"/>
          <w:szCs w:val="22"/>
        </w:rPr>
        <w:t>..</w:t>
      </w:r>
      <w:r w:rsidRPr="008F56DE">
        <w:rPr>
          <w:rFonts w:ascii="Arial" w:hAnsi="Arial" w:cs="Arial"/>
          <w:sz w:val="22"/>
          <w:szCs w:val="22"/>
        </w:rPr>
        <w:t>……………………………</w:t>
      </w:r>
    </w:p>
    <w:p w14:paraId="186E4B9C" w14:textId="114E5109" w:rsidR="00F824F2" w:rsidRPr="00DA2592" w:rsidRDefault="00F824F2" w:rsidP="00E418E7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 xml:space="preserve">Oświadczenie wykonawcy składane na podstawie </w:t>
      </w:r>
      <w:r w:rsidR="00370BA1">
        <w:rPr>
          <w:rFonts w:ascii="Arial" w:hAnsi="Arial" w:cs="Arial"/>
          <w:b/>
          <w:bCs/>
        </w:rPr>
        <w:t>wymagań SWZ</w:t>
      </w:r>
    </w:p>
    <w:p w14:paraId="5A574EF3" w14:textId="048774A7" w:rsidR="00F824F2" w:rsidRDefault="00F824F2" w:rsidP="00E418E7">
      <w:pPr>
        <w:spacing w:after="240"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</w:rPr>
        <w:t>DOTYCZĄCE BRAKU PODSTAW DO WYKLUCZENIA Z POSTĘPOWANIA</w:t>
      </w:r>
    </w:p>
    <w:p w14:paraId="627CB1B8" w14:textId="69B119A5" w:rsidR="00F824F2" w:rsidRDefault="00F824F2" w:rsidP="009552AF">
      <w:pPr>
        <w:spacing w:after="240" w:line="264" w:lineRule="auto"/>
        <w:ind w:firstLine="284"/>
        <w:rPr>
          <w:rFonts w:ascii="Arial" w:hAnsi="Arial" w:cs="Arial"/>
          <w:sz w:val="22"/>
          <w:szCs w:val="22"/>
        </w:rPr>
      </w:pPr>
      <w:r w:rsidRPr="00FA5DB3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240441" w:rsidRPr="0084441F">
        <w:rPr>
          <w:rFonts w:ascii="Arial" w:hAnsi="Arial" w:cs="Arial"/>
          <w:sz w:val="22"/>
          <w:szCs w:val="22"/>
        </w:rPr>
        <w:t>na</w:t>
      </w:r>
      <w:r w:rsidR="00240441" w:rsidRPr="005D3781">
        <w:rPr>
          <w:rFonts w:ascii="Arial" w:hAnsi="Arial" w:cs="Arial"/>
          <w:b/>
          <w:bCs/>
          <w:sz w:val="22"/>
          <w:szCs w:val="22"/>
        </w:rPr>
        <w:t xml:space="preserve"> </w:t>
      </w:r>
      <w:r w:rsidR="009552AF">
        <w:rPr>
          <w:rFonts w:ascii="Arial" w:hAnsi="Arial" w:cs="Arial"/>
          <w:b/>
          <w:bCs/>
          <w:sz w:val="22"/>
          <w:szCs w:val="22"/>
        </w:rPr>
        <w:t>u</w:t>
      </w:r>
      <w:r w:rsidR="007A676C" w:rsidRPr="007A676C">
        <w:rPr>
          <w:rFonts w:ascii="Arial" w:hAnsi="Arial" w:cs="Arial"/>
          <w:b/>
          <w:bCs/>
          <w:sz w:val="22"/>
          <w:szCs w:val="22"/>
        </w:rPr>
        <w:t>regulowanie gospodarki wodno</w:t>
      </w:r>
      <w:r w:rsidR="008B62D4">
        <w:rPr>
          <w:rFonts w:ascii="Arial" w:hAnsi="Arial" w:cs="Arial"/>
          <w:b/>
          <w:bCs/>
          <w:sz w:val="22"/>
          <w:szCs w:val="22"/>
        </w:rPr>
        <w:t>-</w:t>
      </w:r>
      <w:r w:rsidR="007A676C" w:rsidRPr="007A676C">
        <w:rPr>
          <w:rFonts w:ascii="Arial" w:hAnsi="Arial" w:cs="Arial"/>
          <w:b/>
          <w:bCs/>
          <w:sz w:val="22"/>
          <w:szCs w:val="22"/>
        </w:rPr>
        <w:t>kanalizacyjnej</w:t>
      </w:r>
      <w:r w:rsidR="009552AF">
        <w:rPr>
          <w:rFonts w:ascii="Arial" w:hAnsi="Arial" w:cs="Arial"/>
          <w:b/>
          <w:bCs/>
          <w:sz w:val="22"/>
          <w:szCs w:val="22"/>
        </w:rPr>
        <w:t xml:space="preserve"> na terenie Gminy Jodłownik w miejscowości </w:t>
      </w:r>
      <w:proofErr w:type="spellStart"/>
      <w:r w:rsidR="009552AF">
        <w:rPr>
          <w:rFonts w:ascii="Arial" w:hAnsi="Arial" w:cs="Arial"/>
          <w:b/>
          <w:bCs/>
          <w:sz w:val="22"/>
          <w:szCs w:val="22"/>
        </w:rPr>
        <w:t>Pogorzany</w:t>
      </w:r>
      <w:proofErr w:type="spellEnd"/>
      <w:r w:rsidR="009552AF">
        <w:rPr>
          <w:rFonts w:ascii="Arial" w:hAnsi="Arial" w:cs="Arial"/>
          <w:b/>
          <w:bCs/>
          <w:sz w:val="22"/>
          <w:szCs w:val="22"/>
        </w:rPr>
        <w:t xml:space="preserve"> i Mstów</w:t>
      </w:r>
      <w:r w:rsidRPr="007A676C">
        <w:rPr>
          <w:rFonts w:ascii="Arial" w:hAnsi="Arial" w:cs="Arial"/>
          <w:sz w:val="22"/>
          <w:szCs w:val="22"/>
        </w:rPr>
        <w:t>, p</w:t>
      </w:r>
      <w:r w:rsidRPr="005D3781">
        <w:rPr>
          <w:rFonts w:ascii="Arial" w:hAnsi="Arial" w:cs="Arial"/>
          <w:sz w:val="22"/>
          <w:szCs w:val="22"/>
        </w:rPr>
        <w:t>rowadzonego</w:t>
      </w:r>
      <w:r w:rsidRPr="00FA5DB3">
        <w:rPr>
          <w:rFonts w:ascii="Arial" w:hAnsi="Arial" w:cs="Arial"/>
          <w:sz w:val="22"/>
          <w:szCs w:val="22"/>
        </w:rPr>
        <w:t xml:space="preserve"> przez</w:t>
      </w:r>
      <w:r w:rsidR="00FA5DB3">
        <w:rPr>
          <w:rFonts w:ascii="Arial" w:hAnsi="Arial" w:cs="Arial"/>
          <w:sz w:val="22"/>
          <w:szCs w:val="22"/>
        </w:rPr>
        <w:t xml:space="preserve"> Gminę Jodłownik</w:t>
      </w:r>
      <w:r w:rsidRPr="00FA5DB3">
        <w:rPr>
          <w:rFonts w:ascii="Arial" w:hAnsi="Arial" w:cs="Arial"/>
          <w:i/>
          <w:iCs/>
          <w:sz w:val="22"/>
          <w:szCs w:val="22"/>
        </w:rPr>
        <w:t xml:space="preserve">, </w:t>
      </w:r>
      <w:r w:rsidRPr="00FA5DB3">
        <w:rPr>
          <w:rFonts w:ascii="Arial" w:hAnsi="Arial" w:cs="Arial"/>
          <w:sz w:val="22"/>
          <w:szCs w:val="22"/>
        </w:rPr>
        <w:t>oświadczam, co następuje:</w:t>
      </w:r>
    </w:p>
    <w:p w14:paraId="6A77FFFC" w14:textId="77777777" w:rsidR="00F824F2" w:rsidRPr="00DA2592" w:rsidRDefault="00F824F2" w:rsidP="00E418E7">
      <w:pPr>
        <w:shd w:val="clear" w:color="auto" w:fill="BFBFBF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INFORMACJA DOTYCZĄCA WYKONAWCY:</w:t>
      </w:r>
    </w:p>
    <w:p w14:paraId="74B9346C" w14:textId="52D02807" w:rsidR="00F824F2" w:rsidRDefault="00F824F2" w:rsidP="00571E90">
      <w:pPr>
        <w:spacing w:before="240" w:line="264" w:lineRule="auto"/>
        <w:ind w:firstLine="709"/>
        <w:rPr>
          <w:rFonts w:ascii="Arial" w:hAnsi="Arial" w:cs="Arial"/>
          <w:lang w:eastAsia="en-US"/>
        </w:rPr>
      </w:pPr>
      <w:r w:rsidRPr="00DA2592">
        <w:rPr>
          <w:rFonts w:ascii="Arial" w:hAnsi="Arial" w:cs="Arial"/>
          <w:lang w:eastAsia="en-US"/>
        </w:rPr>
        <w:t xml:space="preserve">Oświadczam, że nie podlegam wykluczeniu z postępowania </w:t>
      </w:r>
      <w:r w:rsidR="00370BA1">
        <w:rPr>
          <w:rFonts w:ascii="Arial" w:hAnsi="Arial" w:cs="Arial"/>
          <w:lang w:eastAsia="en-US"/>
        </w:rPr>
        <w:t>w przypadkach wskazanych w treści SWZ</w:t>
      </w:r>
      <w:r w:rsidR="00607D8D">
        <w:rPr>
          <w:rFonts w:ascii="Arial" w:hAnsi="Arial" w:cs="Arial"/>
          <w:lang w:eastAsia="en-US"/>
        </w:rPr>
        <w:t xml:space="preserve"> w tym:</w:t>
      </w:r>
    </w:p>
    <w:p w14:paraId="0DD58E27" w14:textId="5DA43B14" w:rsidR="00607D8D" w:rsidRDefault="00607D8D" w:rsidP="00607D8D">
      <w:pPr>
        <w:spacing w:line="264" w:lineRule="auto"/>
        <w:ind w:firstLine="708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sym w:font="Wingdings" w:char="F0E8"/>
      </w:r>
      <w:r>
        <w:rPr>
          <w:rFonts w:ascii="Arial" w:hAnsi="Arial" w:cs="Arial"/>
          <w:lang w:eastAsia="en-US"/>
        </w:rPr>
        <w:t xml:space="preserve"> Rozdział V ust. 4;</w:t>
      </w:r>
    </w:p>
    <w:p w14:paraId="10E4EE58" w14:textId="007B4E1A" w:rsidR="00607D8D" w:rsidRDefault="00607D8D" w:rsidP="00607D8D">
      <w:pPr>
        <w:spacing w:line="264" w:lineRule="auto"/>
        <w:ind w:firstLine="708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sym w:font="Wingdings" w:char="F0E8"/>
      </w:r>
      <w:r>
        <w:rPr>
          <w:rFonts w:ascii="Arial" w:hAnsi="Arial" w:cs="Arial"/>
          <w:lang w:eastAsia="en-US"/>
        </w:rPr>
        <w:t xml:space="preserve"> wynikającym z art. 7 ustawy </w:t>
      </w:r>
      <w:r w:rsidRPr="00607D8D">
        <w:rPr>
          <w:rFonts w:ascii="Arial" w:hAnsi="Arial" w:cs="Arial"/>
          <w:lang w:eastAsia="en-US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lang w:eastAsia="en-US"/>
        </w:rPr>
        <w:t>;</w:t>
      </w:r>
    </w:p>
    <w:p w14:paraId="02E54064" w14:textId="5D4F3DDE" w:rsidR="00607D8D" w:rsidRPr="00607D8D" w:rsidRDefault="00607D8D" w:rsidP="00607D8D">
      <w:pPr>
        <w:spacing w:line="264" w:lineRule="auto"/>
        <w:ind w:firstLine="708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sym w:font="Wingdings" w:char="F0E8"/>
      </w:r>
      <w:r>
        <w:rPr>
          <w:rFonts w:ascii="Arial" w:hAnsi="Arial" w:cs="Arial"/>
          <w:lang w:eastAsia="en-US"/>
        </w:rPr>
        <w:t xml:space="preserve"> nie występuje </w:t>
      </w:r>
      <w:r w:rsidRPr="00607D8D">
        <w:rPr>
          <w:rFonts w:ascii="Arial" w:hAnsi="Arial" w:cs="Arial"/>
          <w:lang w:eastAsia="en-US"/>
        </w:rPr>
        <w:t>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2FE3F3DA" w14:textId="77777777" w:rsidR="00607D8D" w:rsidRPr="00607D8D" w:rsidRDefault="00607D8D" w:rsidP="00607D8D">
      <w:pPr>
        <w:spacing w:line="264" w:lineRule="auto"/>
        <w:ind w:firstLine="709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t>a)</w:t>
      </w:r>
      <w:r w:rsidRPr="00607D8D">
        <w:rPr>
          <w:rFonts w:ascii="Arial" w:hAnsi="Arial" w:cs="Arial"/>
          <w:lang w:eastAsia="en-US"/>
        </w:rPr>
        <w:tab/>
        <w:t>uczestniczeniu w spółce jako wspólnik spółki cywilnej lub spółki osobowej, posiadaniu co najmniej 10 % udziałów lub akcji (o ile niższy próg nie wynika z przepisów prawa), pełnieniu funkcji członka organu nadzorczego lub zarządzającego, prokurenta, pełnomocnika,</w:t>
      </w:r>
    </w:p>
    <w:p w14:paraId="570EBC87" w14:textId="77777777" w:rsidR="00607D8D" w:rsidRPr="00607D8D" w:rsidRDefault="00607D8D" w:rsidP="00607D8D">
      <w:pPr>
        <w:spacing w:line="264" w:lineRule="auto"/>
        <w:ind w:firstLine="709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t>b)</w:t>
      </w:r>
      <w:r w:rsidRPr="00607D8D">
        <w:rPr>
          <w:rFonts w:ascii="Arial" w:hAnsi="Arial" w:cs="Arial"/>
          <w:lang w:eastAsia="en-US"/>
        </w:rPr>
        <w:tab/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7DC4A00" w14:textId="6B6358B6" w:rsidR="00607D8D" w:rsidRDefault="00607D8D" w:rsidP="00607D8D">
      <w:pPr>
        <w:spacing w:line="264" w:lineRule="auto"/>
        <w:ind w:firstLine="709"/>
        <w:rPr>
          <w:rFonts w:ascii="Arial" w:hAnsi="Arial" w:cs="Arial"/>
          <w:lang w:eastAsia="en-US"/>
        </w:rPr>
      </w:pPr>
      <w:r w:rsidRPr="00607D8D">
        <w:rPr>
          <w:rFonts w:ascii="Arial" w:hAnsi="Arial" w:cs="Arial"/>
          <w:lang w:eastAsia="en-US"/>
        </w:rPr>
        <w:t>c)</w:t>
      </w:r>
      <w:r w:rsidRPr="00607D8D">
        <w:rPr>
          <w:rFonts w:ascii="Arial" w:hAnsi="Arial" w:cs="Arial"/>
          <w:lang w:eastAsia="en-US"/>
        </w:rP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2FB5C6E3" w14:textId="77777777" w:rsidR="00607D8D" w:rsidRPr="00DA2592" w:rsidRDefault="00607D8D" w:rsidP="00607D8D">
      <w:pPr>
        <w:spacing w:line="264" w:lineRule="auto"/>
        <w:ind w:firstLine="708"/>
        <w:rPr>
          <w:rFonts w:ascii="Arial" w:hAnsi="Arial" w:cs="Arial"/>
          <w:lang w:eastAsia="en-US"/>
        </w:rPr>
      </w:pPr>
    </w:p>
    <w:p w14:paraId="33E0DB68" w14:textId="77777777" w:rsidR="00607D8D" w:rsidRDefault="00607D8D" w:rsidP="00607D8D">
      <w:pPr>
        <w:spacing w:line="264" w:lineRule="auto"/>
        <w:rPr>
          <w:rFonts w:ascii="Arial" w:hAnsi="Arial" w:cs="Arial"/>
          <w:sz w:val="22"/>
          <w:szCs w:val="22"/>
        </w:rPr>
      </w:pPr>
    </w:p>
    <w:p w14:paraId="7354E5E7" w14:textId="01625198" w:rsidR="00F824F2" w:rsidRPr="00DA2592" w:rsidRDefault="00F824F2" w:rsidP="00607D8D">
      <w:pPr>
        <w:spacing w:line="264" w:lineRule="auto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…………….…….</w:t>
      </w:r>
      <w:r w:rsidRPr="00DA2592">
        <w:rPr>
          <w:rFonts w:ascii="Arial" w:hAnsi="Arial" w:cs="Arial"/>
          <w:i/>
          <w:iCs/>
          <w:sz w:val="22"/>
          <w:szCs w:val="22"/>
        </w:rPr>
        <w:t xml:space="preserve">(miejscowość), </w:t>
      </w:r>
      <w:r w:rsidRPr="00DA2592">
        <w:rPr>
          <w:rFonts w:ascii="Arial" w:hAnsi="Arial" w:cs="Arial"/>
          <w:sz w:val="22"/>
          <w:szCs w:val="22"/>
        </w:rPr>
        <w:t>dnia……….…….r.</w:t>
      </w:r>
    </w:p>
    <w:p w14:paraId="2CC26A1D" w14:textId="07E3C416" w:rsidR="00E21C27" w:rsidRPr="008F56DE" w:rsidRDefault="00E21C27" w:rsidP="00607D8D">
      <w:pPr>
        <w:tabs>
          <w:tab w:val="left" w:pos="1080"/>
          <w:tab w:val="left" w:pos="1455"/>
        </w:tabs>
        <w:spacing w:line="264" w:lineRule="auto"/>
        <w:ind w:left="360"/>
        <w:jc w:val="right"/>
        <w:rPr>
          <w:rFonts w:ascii="Arial" w:eastAsia="Arial" w:hAnsi="Arial" w:cs="Arial"/>
          <w:color w:val="000000"/>
          <w:sz w:val="22"/>
          <w:szCs w:val="22"/>
          <w:lang w:eastAsia="zh-CN"/>
        </w:rPr>
      </w:pPr>
      <w:r w:rsidRPr="008F56DE">
        <w:rPr>
          <w:rFonts w:ascii="Arial" w:eastAsia="Arial" w:hAnsi="Arial" w:cs="Arial"/>
          <w:color w:val="000000"/>
          <w:sz w:val="22"/>
          <w:szCs w:val="22"/>
          <w:lang w:eastAsia="zh-CN"/>
        </w:rPr>
        <w:t>........</w:t>
      </w:r>
      <w:r w:rsidR="00923D27">
        <w:rPr>
          <w:rFonts w:ascii="Arial" w:eastAsia="Arial" w:hAnsi="Arial" w:cs="Arial"/>
          <w:color w:val="000000"/>
          <w:sz w:val="22"/>
          <w:szCs w:val="22"/>
          <w:lang w:eastAsia="zh-CN"/>
        </w:rPr>
        <w:t>.</w:t>
      </w:r>
      <w:r w:rsidRPr="008F56DE">
        <w:rPr>
          <w:rFonts w:ascii="Arial" w:eastAsia="Arial" w:hAnsi="Arial" w:cs="Arial"/>
          <w:color w:val="000000"/>
          <w:sz w:val="22"/>
          <w:szCs w:val="22"/>
          <w:lang w:eastAsia="zh-CN"/>
        </w:rPr>
        <w:t>......................................................</w:t>
      </w:r>
    </w:p>
    <w:p w14:paraId="5D93C6AB" w14:textId="47E6260E" w:rsidR="00923D27" w:rsidRDefault="00E21C27" w:rsidP="00607D8D">
      <w:pPr>
        <w:tabs>
          <w:tab w:val="left" w:pos="0"/>
          <w:tab w:val="left" w:pos="4820"/>
        </w:tabs>
        <w:spacing w:line="264" w:lineRule="auto"/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  <w:r w:rsidR="00923D27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przez osobę(osoby)</w:t>
      </w:r>
    </w:p>
    <w:p w14:paraId="1F743BE3" w14:textId="6192F37C" w:rsidR="00F824F2" w:rsidRPr="00E21C27" w:rsidRDefault="00E21C27" w:rsidP="00607D8D">
      <w:pPr>
        <w:tabs>
          <w:tab w:val="left" w:pos="0"/>
          <w:tab w:val="left" w:pos="4820"/>
        </w:tabs>
        <w:spacing w:line="264" w:lineRule="auto"/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uprawnioną(-e)</w:t>
      </w:r>
    </w:p>
    <w:p w14:paraId="0BC8484C" w14:textId="3C8FDBA2" w:rsidR="00586213" w:rsidRDefault="00586213" w:rsidP="00607D8D">
      <w:pPr>
        <w:spacing w:line="264" w:lineRule="auto"/>
        <w:rPr>
          <w:rFonts w:ascii="Arial" w:hAnsi="Arial" w:cs="Arial"/>
          <w:b/>
          <w:bCs/>
          <w:iCs/>
          <w:sz w:val="22"/>
          <w:szCs w:val="22"/>
        </w:rPr>
      </w:pPr>
      <w:r w:rsidRPr="00DA2592">
        <w:rPr>
          <w:rFonts w:ascii="Arial" w:hAnsi="Arial" w:cs="Arial"/>
          <w:b/>
          <w:bCs/>
          <w:iCs/>
          <w:sz w:val="22"/>
          <w:szCs w:val="22"/>
        </w:rPr>
        <w:t>Uwaga:</w:t>
      </w:r>
    </w:p>
    <w:p w14:paraId="121FDCEA" w14:textId="79C56E4D" w:rsidR="008D76ED" w:rsidRPr="00607D8D" w:rsidRDefault="00F824F2" w:rsidP="00607D8D">
      <w:pPr>
        <w:pStyle w:val="Akapitzlist"/>
        <w:numPr>
          <w:ilvl w:val="0"/>
          <w:numId w:val="91"/>
        </w:numPr>
        <w:spacing w:line="264" w:lineRule="auto"/>
        <w:jc w:val="both"/>
        <w:rPr>
          <w:rFonts w:ascii="Arial" w:hAnsi="Arial" w:cs="Arial"/>
          <w:b/>
          <w:bCs/>
          <w:i/>
        </w:rPr>
      </w:pPr>
      <w:r w:rsidRPr="00607D8D">
        <w:rPr>
          <w:rFonts w:ascii="Arial" w:hAnsi="Arial" w:cs="Arial"/>
          <w:b/>
          <w:bCs/>
          <w:i/>
        </w:rPr>
        <w:t>W przypadku złożenia oferty wspólnej</w:t>
      </w:r>
      <w:r w:rsidR="00607D8D">
        <w:rPr>
          <w:rFonts w:ascii="Arial" w:hAnsi="Arial" w:cs="Arial"/>
          <w:b/>
          <w:bCs/>
          <w:i/>
        </w:rPr>
        <w:t xml:space="preserve"> o</w:t>
      </w:r>
      <w:r w:rsidRPr="00607D8D">
        <w:rPr>
          <w:rFonts w:ascii="Arial" w:hAnsi="Arial" w:cs="Arial"/>
          <w:iCs/>
        </w:rPr>
        <w:t>świadczenie o niepodleganiu wykluczeniu składa w ofercie każdy z wykonawców oferty wspólnej</w:t>
      </w:r>
      <w:r w:rsidR="00370BA1" w:rsidRPr="00607D8D">
        <w:rPr>
          <w:rFonts w:ascii="Arial" w:hAnsi="Arial" w:cs="Arial"/>
          <w:iCs/>
        </w:rPr>
        <w:t>.</w:t>
      </w:r>
    </w:p>
    <w:p w14:paraId="527563F5" w14:textId="29050BAE" w:rsidR="00607D8D" w:rsidRPr="00607D8D" w:rsidRDefault="00607D8D" w:rsidP="00607D8D">
      <w:pPr>
        <w:pStyle w:val="Akapitzlist"/>
        <w:numPr>
          <w:ilvl w:val="0"/>
          <w:numId w:val="91"/>
        </w:numPr>
        <w:spacing w:line="264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 przypadku podmiotu udostępniającego zasoby (w oparciu o opis SWZ i art. 118 ustawy </w:t>
      </w:r>
      <w:proofErr w:type="spellStart"/>
      <w:r>
        <w:rPr>
          <w:rFonts w:ascii="Arial" w:hAnsi="Arial" w:cs="Arial"/>
          <w:iCs/>
        </w:rPr>
        <w:t>pzp</w:t>
      </w:r>
      <w:proofErr w:type="spellEnd"/>
      <w:r>
        <w:rPr>
          <w:rFonts w:ascii="Arial" w:hAnsi="Arial" w:cs="Arial"/>
          <w:iCs/>
        </w:rPr>
        <w:t>) oświadczenie do oferty wykonawcy składa także ten podmiot.</w:t>
      </w:r>
    </w:p>
    <w:p w14:paraId="1C68BFCC" w14:textId="77777777" w:rsidR="00607D8D" w:rsidRPr="00DA2592" w:rsidRDefault="00607D8D" w:rsidP="00607D8D">
      <w:pPr>
        <w:spacing w:line="264" w:lineRule="auto"/>
        <w:ind w:firstLine="284"/>
        <w:rPr>
          <w:rFonts w:ascii="Arial" w:hAnsi="Arial" w:cs="Arial"/>
          <w:iCs/>
          <w:sz w:val="22"/>
          <w:szCs w:val="22"/>
        </w:rPr>
      </w:pPr>
    </w:p>
    <w:p w14:paraId="41C4A7CE" w14:textId="77777777" w:rsidR="00F824F2" w:rsidRPr="00DA2592" w:rsidRDefault="00F824F2" w:rsidP="00607D8D">
      <w:pPr>
        <w:shd w:val="clear" w:color="auto" w:fill="BFBFBF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605E944C" w14:textId="72B11164" w:rsidR="00F824F2" w:rsidRPr="00DA2592" w:rsidRDefault="00F824F2" w:rsidP="00E418E7">
      <w:pPr>
        <w:spacing w:before="240" w:after="480" w:line="264" w:lineRule="auto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8D3AB8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zgodne z</w:t>
      </w:r>
      <w:r w:rsidR="008D3AB8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 xml:space="preserve">prawdą oraz zostały przedstawione z pełną świadomością konsekwencji </w:t>
      </w:r>
      <w:proofErr w:type="spellStart"/>
      <w:r w:rsidRPr="00DA2592">
        <w:rPr>
          <w:rFonts w:ascii="Arial" w:hAnsi="Arial" w:cs="Arial"/>
          <w:sz w:val="22"/>
          <w:szCs w:val="22"/>
        </w:rPr>
        <w:t>wprowa</w:t>
      </w:r>
      <w:r w:rsidR="00921272">
        <w:rPr>
          <w:rFonts w:ascii="Arial" w:hAnsi="Arial" w:cs="Arial"/>
          <w:sz w:val="22"/>
          <w:szCs w:val="22"/>
        </w:rPr>
        <w:t>-</w:t>
      </w:r>
      <w:r w:rsidRPr="00DA2592">
        <w:rPr>
          <w:rFonts w:ascii="Arial" w:hAnsi="Arial" w:cs="Arial"/>
          <w:sz w:val="22"/>
          <w:szCs w:val="22"/>
        </w:rPr>
        <w:t>dzenia</w:t>
      </w:r>
      <w:proofErr w:type="spellEnd"/>
      <w:r w:rsidRPr="00DA2592">
        <w:rPr>
          <w:rFonts w:ascii="Arial" w:hAnsi="Arial" w:cs="Arial"/>
          <w:sz w:val="22"/>
          <w:szCs w:val="22"/>
        </w:rPr>
        <w:t xml:space="preserve"> zamawiającego w</w:t>
      </w:r>
      <w:r w:rsidR="00B62CBE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błąd przy przedstawianiu informacji.</w:t>
      </w:r>
    </w:p>
    <w:p w14:paraId="309E101E" w14:textId="5FA0DE9C" w:rsidR="00F824F2" w:rsidRPr="00DA2592" w:rsidRDefault="00F824F2" w:rsidP="00E418E7">
      <w:pPr>
        <w:spacing w:after="480" w:line="264" w:lineRule="auto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…………….…….</w:t>
      </w:r>
      <w:r w:rsidRPr="00DA2592">
        <w:rPr>
          <w:rFonts w:ascii="Arial" w:hAnsi="Arial" w:cs="Arial"/>
          <w:i/>
          <w:iCs/>
          <w:sz w:val="22"/>
          <w:szCs w:val="22"/>
        </w:rPr>
        <w:t xml:space="preserve">(miejscowość), </w:t>
      </w:r>
      <w:r w:rsidRPr="00DA2592">
        <w:rPr>
          <w:rFonts w:ascii="Arial" w:hAnsi="Arial" w:cs="Arial"/>
          <w:sz w:val="22"/>
          <w:szCs w:val="22"/>
        </w:rPr>
        <w:t>dnia…………….r.</w:t>
      </w:r>
    </w:p>
    <w:p w14:paraId="6D38203D" w14:textId="0122E6FF" w:rsidR="00E21C27" w:rsidRPr="008F56DE" w:rsidRDefault="00E21C27" w:rsidP="00E418E7">
      <w:pPr>
        <w:tabs>
          <w:tab w:val="left" w:pos="1080"/>
          <w:tab w:val="left" w:pos="1455"/>
        </w:tabs>
        <w:spacing w:before="240" w:line="264" w:lineRule="auto"/>
        <w:ind w:left="357"/>
        <w:jc w:val="right"/>
        <w:rPr>
          <w:rFonts w:ascii="Arial" w:eastAsia="Arial" w:hAnsi="Arial" w:cs="Arial"/>
          <w:color w:val="000000"/>
          <w:sz w:val="22"/>
          <w:szCs w:val="22"/>
          <w:lang w:eastAsia="zh-CN"/>
        </w:rPr>
      </w:pPr>
      <w:r w:rsidRPr="008F56DE">
        <w:rPr>
          <w:rFonts w:ascii="Arial" w:eastAsia="Arial" w:hAnsi="Arial" w:cs="Arial"/>
          <w:color w:val="000000"/>
          <w:sz w:val="22"/>
          <w:szCs w:val="22"/>
          <w:lang w:eastAsia="zh-CN"/>
        </w:rPr>
        <w:t>.................................................................</w:t>
      </w:r>
    </w:p>
    <w:p w14:paraId="751885FA" w14:textId="7BB9EF2E" w:rsidR="00923D27" w:rsidRDefault="00E21C27" w:rsidP="00E418E7">
      <w:pPr>
        <w:tabs>
          <w:tab w:val="left" w:pos="0"/>
        </w:tabs>
        <w:spacing w:line="264" w:lineRule="auto"/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  <w:r w:rsidR="00923D27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przez osobę(osoby)</w:t>
      </w:r>
    </w:p>
    <w:p w14:paraId="21071E92" w14:textId="77C9002C" w:rsidR="00B62CBE" w:rsidRDefault="00E21C27" w:rsidP="00E418E7">
      <w:pPr>
        <w:tabs>
          <w:tab w:val="left" w:pos="0"/>
        </w:tabs>
        <w:spacing w:line="264" w:lineRule="auto"/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uprawnioną(-e)</w:t>
      </w:r>
      <w:r>
        <w:rPr>
          <w:rFonts w:ascii="Arial" w:hAnsi="Arial" w:cs="Arial"/>
          <w:sz w:val="22"/>
          <w:szCs w:val="22"/>
        </w:rPr>
        <w:t xml:space="preserve"> </w:t>
      </w:r>
      <w:r w:rsidR="00B62CBE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pełnomocnictwo</w:t>
      </w:r>
    </w:p>
    <w:sectPr w:rsidR="00B62CBE" w:rsidSect="00571E90">
      <w:headerReference w:type="default" r:id="rId8"/>
      <w:footerReference w:type="even" r:id="rId9"/>
      <w:footerReference w:type="default" r:id="rId10"/>
      <w:pgSz w:w="11906" w:h="16838"/>
      <w:pgMar w:top="993" w:right="1275" w:bottom="1135" w:left="1417" w:header="709" w:footer="6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10111" w14:textId="77777777" w:rsidR="00657FCC" w:rsidRDefault="00657FCC">
      <w:r>
        <w:separator/>
      </w:r>
    </w:p>
  </w:endnote>
  <w:endnote w:type="continuationSeparator" w:id="0">
    <w:p w14:paraId="00550F44" w14:textId="77777777" w:rsidR="00657FCC" w:rsidRDefault="00657FCC">
      <w:r>
        <w:continuationSeparator/>
      </w:r>
    </w:p>
  </w:endnote>
  <w:endnote w:type="continuationNotice" w:id="1">
    <w:p w14:paraId="1518D3EB" w14:textId="77777777" w:rsidR="00657FCC" w:rsidRDefault="00657F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B79AF" w:rsidRDefault="003B79AF" w:rsidP="004818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B7A70C" w14:textId="77777777" w:rsidR="003B79AF" w:rsidRDefault="003B79AF" w:rsidP="00BC6F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270719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82E63A1" w14:textId="63648BAD" w:rsidR="00E418E7" w:rsidRPr="00E418E7" w:rsidRDefault="00E418E7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E418E7">
          <w:rPr>
            <w:rFonts w:ascii="Arial" w:hAnsi="Arial" w:cs="Arial"/>
            <w:sz w:val="22"/>
            <w:szCs w:val="22"/>
          </w:rPr>
          <w:fldChar w:fldCharType="begin"/>
        </w:r>
        <w:r w:rsidRPr="00E418E7">
          <w:rPr>
            <w:rFonts w:ascii="Arial" w:hAnsi="Arial" w:cs="Arial"/>
            <w:sz w:val="22"/>
            <w:szCs w:val="22"/>
          </w:rPr>
          <w:instrText>PAGE   \* MERGEFORMAT</w:instrText>
        </w:r>
        <w:r w:rsidRPr="00E418E7">
          <w:rPr>
            <w:rFonts w:ascii="Arial" w:hAnsi="Arial" w:cs="Arial"/>
            <w:sz w:val="22"/>
            <w:szCs w:val="22"/>
          </w:rPr>
          <w:fldChar w:fldCharType="separate"/>
        </w:r>
        <w:r w:rsidR="008B62D4" w:rsidRPr="008B62D4">
          <w:rPr>
            <w:rFonts w:ascii="Arial" w:hAnsi="Arial" w:cs="Arial"/>
            <w:noProof/>
            <w:sz w:val="22"/>
            <w:szCs w:val="22"/>
            <w:lang w:val="pl-PL"/>
          </w:rPr>
          <w:t>1</w:t>
        </w:r>
        <w:r w:rsidRPr="00E418E7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C018A7E" w14:textId="77777777" w:rsidR="00E418E7" w:rsidRDefault="00E418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22898" w14:textId="77777777" w:rsidR="00657FCC" w:rsidRDefault="00657FCC">
      <w:r>
        <w:separator/>
      </w:r>
    </w:p>
  </w:footnote>
  <w:footnote w:type="continuationSeparator" w:id="0">
    <w:p w14:paraId="22B4D1FD" w14:textId="77777777" w:rsidR="00657FCC" w:rsidRDefault="00657FCC">
      <w:r>
        <w:continuationSeparator/>
      </w:r>
    </w:p>
  </w:footnote>
  <w:footnote w:type="continuationNotice" w:id="1">
    <w:p w14:paraId="2D98E38F" w14:textId="77777777" w:rsidR="00657FCC" w:rsidRDefault="00657F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F073" w14:textId="25F1C5DC" w:rsidR="00EE3C07" w:rsidRPr="008B62D4" w:rsidRDefault="00EE3C07" w:rsidP="00EE3C07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8B62D4">
      <w:rPr>
        <w:rFonts w:ascii="Arial" w:hAnsi="Arial" w:cs="Arial"/>
        <w:i/>
        <w:sz w:val="20"/>
        <w:szCs w:val="20"/>
      </w:rPr>
      <w:t xml:space="preserve">Nr postępowania: </w:t>
    </w:r>
    <w:r w:rsidR="00812CFF" w:rsidRPr="008B62D4">
      <w:rPr>
        <w:rFonts w:ascii="Arial" w:hAnsi="Arial" w:cs="Arial"/>
        <w:i/>
        <w:sz w:val="20"/>
        <w:szCs w:val="20"/>
      </w:rPr>
      <w:t>IZP</w:t>
    </w:r>
    <w:r w:rsidRPr="008B62D4">
      <w:rPr>
        <w:rFonts w:ascii="Arial" w:hAnsi="Arial" w:cs="Arial"/>
        <w:i/>
        <w:sz w:val="20"/>
        <w:szCs w:val="20"/>
      </w:rPr>
      <w:t>.</w:t>
    </w:r>
    <w:r w:rsidR="00812CFF" w:rsidRPr="008B62D4">
      <w:rPr>
        <w:rFonts w:ascii="Arial" w:hAnsi="Arial" w:cs="Arial"/>
        <w:i/>
        <w:sz w:val="20"/>
        <w:szCs w:val="20"/>
      </w:rPr>
      <w:t>271</w:t>
    </w:r>
    <w:r w:rsidR="008B62D4" w:rsidRPr="008B62D4">
      <w:rPr>
        <w:rFonts w:ascii="Arial" w:hAnsi="Arial" w:cs="Arial"/>
        <w:i/>
        <w:sz w:val="20"/>
        <w:szCs w:val="20"/>
      </w:rPr>
      <w:t>.</w:t>
    </w:r>
    <w:r w:rsidR="009552AF">
      <w:rPr>
        <w:rFonts w:ascii="Arial" w:hAnsi="Arial" w:cs="Arial"/>
        <w:i/>
        <w:sz w:val="20"/>
        <w:szCs w:val="20"/>
      </w:rPr>
      <w:t>9</w:t>
    </w:r>
    <w:r w:rsidR="00812CFF" w:rsidRPr="008B62D4">
      <w:rPr>
        <w:rFonts w:ascii="Arial" w:hAnsi="Arial" w:cs="Arial"/>
        <w:i/>
        <w:sz w:val="20"/>
        <w:szCs w:val="20"/>
      </w:rPr>
      <w:t>.202</w:t>
    </w:r>
    <w:r w:rsidR="00F42329" w:rsidRPr="008B62D4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2846AE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CC26C2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 w15:restartNumberingAfterBreak="0">
    <w:nsid w:val="0176298A"/>
    <w:multiLevelType w:val="hybridMultilevel"/>
    <w:tmpl w:val="78248B44"/>
    <w:styleLink w:val="WWNum52"/>
    <w:lvl w:ilvl="0" w:tplc="E3DCFE4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3AE25DF4">
      <w:start w:val="18"/>
      <w:numFmt w:val="upperRoman"/>
      <w:lvlText w:val="%2."/>
      <w:lvlJc w:val="left"/>
      <w:pPr>
        <w:tabs>
          <w:tab w:val="num" w:pos="1980"/>
        </w:tabs>
        <w:ind w:left="1980" w:hanging="90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0F6329"/>
    <w:multiLevelType w:val="hybridMultilevel"/>
    <w:tmpl w:val="08DAE74E"/>
    <w:lvl w:ilvl="0" w:tplc="226E50CE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F50985"/>
    <w:multiLevelType w:val="hybridMultilevel"/>
    <w:tmpl w:val="E830FF52"/>
    <w:lvl w:ilvl="0" w:tplc="8760F9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602B73"/>
    <w:multiLevelType w:val="hybridMultilevel"/>
    <w:tmpl w:val="47CE2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59FC"/>
    <w:multiLevelType w:val="hybridMultilevel"/>
    <w:tmpl w:val="3B2A1BC0"/>
    <w:lvl w:ilvl="0" w:tplc="DDF6B3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45F91"/>
    <w:multiLevelType w:val="multilevel"/>
    <w:tmpl w:val="03123A12"/>
    <w:lvl w:ilvl="0">
      <w:start w:val="10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5807AF"/>
    <w:multiLevelType w:val="hybridMultilevel"/>
    <w:tmpl w:val="0924F71C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0F991348"/>
    <w:multiLevelType w:val="hybridMultilevel"/>
    <w:tmpl w:val="C9A2E7FA"/>
    <w:lvl w:ilvl="0" w:tplc="2052728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755BFC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9" w15:restartNumberingAfterBreak="0">
    <w:nsid w:val="13A01C60"/>
    <w:multiLevelType w:val="hybridMultilevel"/>
    <w:tmpl w:val="35C65A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1B4D0CE">
      <w:start w:val="18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68762D2"/>
    <w:multiLevelType w:val="multilevel"/>
    <w:tmpl w:val="168762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21CF0"/>
    <w:multiLevelType w:val="hybridMultilevel"/>
    <w:tmpl w:val="F640A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236C54"/>
    <w:multiLevelType w:val="hybridMultilevel"/>
    <w:tmpl w:val="45563FF8"/>
    <w:lvl w:ilvl="0" w:tplc="6876141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932E22"/>
    <w:multiLevelType w:val="hybridMultilevel"/>
    <w:tmpl w:val="1A92942A"/>
    <w:lvl w:ilvl="0" w:tplc="72582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8E40F6"/>
    <w:multiLevelType w:val="hybridMultilevel"/>
    <w:tmpl w:val="94842FA8"/>
    <w:lvl w:ilvl="0" w:tplc="CB949BE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22CF1565"/>
    <w:multiLevelType w:val="hybridMultilevel"/>
    <w:tmpl w:val="CD20C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40E5DFB"/>
    <w:multiLevelType w:val="hybridMultilevel"/>
    <w:tmpl w:val="80187C22"/>
    <w:lvl w:ilvl="0" w:tplc="BB8458F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4F0527"/>
    <w:multiLevelType w:val="hybridMultilevel"/>
    <w:tmpl w:val="288AC212"/>
    <w:lvl w:ilvl="0" w:tplc="DD268E9A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5FF5F36"/>
    <w:multiLevelType w:val="multilevel"/>
    <w:tmpl w:val="EBACC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2655318D"/>
    <w:multiLevelType w:val="hybridMultilevel"/>
    <w:tmpl w:val="877625EC"/>
    <w:lvl w:ilvl="0" w:tplc="3D4272A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8916AD"/>
    <w:multiLevelType w:val="hybridMultilevel"/>
    <w:tmpl w:val="9D927B5C"/>
    <w:lvl w:ilvl="0" w:tplc="FC167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A530AF"/>
    <w:multiLevelType w:val="hybridMultilevel"/>
    <w:tmpl w:val="AE3E3288"/>
    <w:lvl w:ilvl="0" w:tplc="0DAE3AF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D0D10B1"/>
    <w:multiLevelType w:val="hybridMultilevel"/>
    <w:tmpl w:val="9D78A7A6"/>
    <w:lvl w:ilvl="0" w:tplc="226E50CE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F5F8ED2C">
      <w:start w:val="42"/>
      <w:numFmt w:val="bullet"/>
      <w:lvlText w:val=""/>
      <w:lvlJc w:val="left"/>
      <w:pPr>
        <w:ind w:left="5040" w:hanging="360"/>
      </w:pPr>
      <w:rPr>
        <w:rFonts w:ascii="Symbol" w:eastAsia="SimSun" w:hAnsi="Symbol" w:cs="Arial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DB529F"/>
    <w:multiLevelType w:val="hybridMultilevel"/>
    <w:tmpl w:val="E470555C"/>
    <w:lvl w:ilvl="0" w:tplc="3B5C95A6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01312D7"/>
    <w:multiLevelType w:val="hybridMultilevel"/>
    <w:tmpl w:val="0516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709B5"/>
    <w:multiLevelType w:val="multilevel"/>
    <w:tmpl w:val="39409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1B37F2"/>
    <w:multiLevelType w:val="multilevel"/>
    <w:tmpl w:val="E8FE132E"/>
    <w:styleLink w:val="WW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38846015"/>
    <w:multiLevelType w:val="hybridMultilevel"/>
    <w:tmpl w:val="91781B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6930FA"/>
    <w:multiLevelType w:val="hybridMultilevel"/>
    <w:tmpl w:val="73667518"/>
    <w:lvl w:ilvl="0" w:tplc="AE2071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A6A236E"/>
    <w:multiLevelType w:val="multilevel"/>
    <w:tmpl w:val="3A6A23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 w15:restartNumberingAfterBreak="0">
    <w:nsid w:val="3ED073FF"/>
    <w:multiLevelType w:val="hybridMultilevel"/>
    <w:tmpl w:val="01404B88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0" w15:restartNumberingAfterBreak="0">
    <w:nsid w:val="411E6EDB"/>
    <w:multiLevelType w:val="hybridMultilevel"/>
    <w:tmpl w:val="2C541BC4"/>
    <w:lvl w:ilvl="0" w:tplc="B150B5C8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1" w15:restartNumberingAfterBreak="0">
    <w:nsid w:val="418F5C0D"/>
    <w:multiLevelType w:val="hybridMultilevel"/>
    <w:tmpl w:val="361E9782"/>
    <w:lvl w:ilvl="0" w:tplc="A1D01BFA">
      <w:start w:val="1"/>
      <w:numFmt w:val="decimal"/>
      <w:lvlText w:val="%1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154F7C"/>
    <w:multiLevelType w:val="hybridMultilevel"/>
    <w:tmpl w:val="0AD29B9A"/>
    <w:lvl w:ilvl="0" w:tplc="F07A3A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2535E6"/>
    <w:multiLevelType w:val="hybridMultilevel"/>
    <w:tmpl w:val="A15E1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E1752"/>
    <w:multiLevelType w:val="hybridMultilevel"/>
    <w:tmpl w:val="C742C81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644668A"/>
    <w:multiLevelType w:val="hybridMultilevel"/>
    <w:tmpl w:val="5E229C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88849C6"/>
    <w:multiLevelType w:val="hybridMultilevel"/>
    <w:tmpl w:val="D9DECA46"/>
    <w:lvl w:ilvl="0" w:tplc="7A187C3C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7D4404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0" w15:restartNumberingAfterBreak="0">
    <w:nsid w:val="4C4F2E69"/>
    <w:multiLevelType w:val="hybridMultilevel"/>
    <w:tmpl w:val="4FBEBCCA"/>
    <w:lvl w:ilvl="0" w:tplc="313C466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D24290E"/>
    <w:multiLevelType w:val="hybridMultilevel"/>
    <w:tmpl w:val="B652D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2" w15:restartNumberingAfterBreak="0">
    <w:nsid w:val="4E9E58DE"/>
    <w:multiLevelType w:val="hybridMultilevel"/>
    <w:tmpl w:val="A75621D0"/>
    <w:lvl w:ilvl="0" w:tplc="9C70FA9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17F324A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4" w15:restartNumberingAfterBreak="0">
    <w:nsid w:val="55E04124"/>
    <w:multiLevelType w:val="multilevel"/>
    <w:tmpl w:val="73B685D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5" w15:restartNumberingAfterBreak="0">
    <w:nsid w:val="56802603"/>
    <w:multiLevelType w:val="hybridMultilevel"/>
    <w:tmpl w:val="9E06C6AA"/>
    <w:lvl w:ilvl="0" w:tplc="2498337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56FD7510"/>
    <w:multiLevelType w:val="hybridMultilevel"/>
    <w:tmpl w:val="FA0C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6506BA"/>
    <w:multiLevelType w:val="hybridMultilevel"/>
    <w:tmpl w:val="6584FF50"/>
    <w:styleLink w:val="WWNum51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88E0E80"/>
    <w:multiLevelType w:val="multilevel"/>
    <w:tmpl w:val="E3746E9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9" w15:restartNumberingAfterBreak="0">
    <w:nsid w:val="5CBD1BC5"/>
    <w:multiLevelType w:val="hybridMultilevel"/>
    <w:tmpl w:val="D5269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234C0E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1" w15:restartNumberingAfterBreak="0">
    <w:nsid w:val="5DC75579"/>
    <w:multiLevelType w:val="hybridMultilevel"/>
    <w:tmpl w:val="722A3AEA"/>
    <w:lvl w:ilvl="0" w:tplc="8DAED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0A5881"/>
    <w:multiLevelType w:val="hybridMultilevel"/>
    <w:tmpl w:val="375886BA"/>
    <w:lvl w:ilvl="0" w:tplc="2AFEAE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EA3EDB"/>
    <w:multiLevelType w:val="multilevel"/>
    <w:tmpl w:val="5C0CA76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75" w15:restartNumberingAfterBreak="0">
    <w:nsid w:val="61A3672C"/>
    <w:multiLevelType w:val="hybridMultilevel"/>
    <w:tmpl w:val="C058A292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DF79BF"/>
    <w:multiLevelType w:val="hybridMultilevel"/>
    <w:tmpl w:val="80E6548C"/>
    <w:lvl w:ilvl="0" w:tplc="DBA6115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6D26C68">
      <w:start w:val="1"/>
      <w:numFmt w:val="decimal"/>
      <w:lvlText w:val="%4."/>
      <w:lvlJc w:val="left"/>
      <w:pPr>
        <w:ind w:left="2880" w:hanging="360"/>
      </w:pPr>
      <w:rPr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1FF42B6"/>
    <w:multiLevelType w:val="hybridMultilevel"/>
    <w:tmpl w:val="C92E9B8C"/>
    <w:lvl w:ilvl="0" w:tplc="FA82DCDE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8" w15:restartNumberingAfterBreak="0">
    <w:nsid w:val="67D2374C"/>
    <w:multiLevelType w:val="hybridMultilevel"/>
    <w:tmpl w:val="EB327692"/>
    <w:lvl w:ilvl="0" w:tplc="3516F40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A1D01BFA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9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3556A9"/>
    <w:multiLevelType w:val="hybridMultilevel"/>
    <w:tmpl w:val="4DC8871C"/>
    <w:lvl w:ilvl="0" w:tplc="F5426840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2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122020B"/>
    <w:multiLevelType w:val="hybridMultilevel"/>
    <w:tmpl w:val="51EC2EFC"/>
    <w:lvl w:ilvl="0" w:tplc="F07A3A70">
      <w:start w:val="1"/>
      <w:numFmt w:val="lowerLetter"/>
      <w:lvlText w:val="%1)"/>
      <w:lvlJc w:val="left"/>
      <w:pPr>
        <w:ind w:left="796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4" w15:restartNumberingAfterBreak="0">
    <w:nsid w:val="71F77033"/>
    <w:multiLevelType w:val="hybridMultilevel"/>
    <w:tmpl w:val="38B49DCC"/>
    <w:lvl w:ilvl="0" w:tplc="C682F7BE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6E26BE"/>
    <w:multiLevelType w:val="hybridMultilevel"/>
    <w:tmpl w:val="223E26E0"/>
    <w:lvl w:ilvl="0" w:tplc="E11C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3500F6"/>
    <w:multiLevelType w:val="hybridMultilevel"/>
    <w:tmpl w:val="8FE00F56"/>
    <w:lvl w:ilvl="0" w:tplc="CBA2A6C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9325394"/>
    <w:multiLevelType w:val="hybridMultilevel"/>
    <w:tmpl w:val="4AE22616"/>
    <w:lvl w:ilvl="0" w:tplc="694A9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91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01121">
    <w:abstractNumId w:val="19"/>
  </w:num>
  <w:num w:numId="2" w16cid:durableId="1466044839">
    <w:abstractNumId w:val="67"/>
  </w:num>
  <w:num w:numId="3" w16cid:durableId="1122651457">
    <w:abstractNumId w:val="6"/>
  </w:num>
  <w:num w:numId="4" w16cid:durableId="2099909868">
    <w:abstractNumId w:val="2"/>
  </w:num>
  <w:num w:numId="5" w16cid:durableId="869102448">
    <w:abstractNumId w:val="43"/>
  </w:num>
  <w:num w:numId="6" w16cid:durableId="1700397265">
    <w:abstractNumId w:val="64"/>
  </w:num>
  <w:num w:numId="7" w16cid:durableId="929435072">
    <w:abstractNumId w:val="80"/>
  </w:num>
  <w:num w:numId="8" w16cid:durableId="1809854260">
    <w:abstractNumId w:val="76"/>
  </w:num>
  <w:num w:numId="9" w16cid:durableId="2110343499">
    <w:abstractNumId w:val="1"/>
  </w:num>
  <w:num w:numId="10" w16cid:durableId="97145835">
    <w:abstractNumId w:val="0"/>
  </w:num>
  <w:num w:numId="11" w16cid:durableId="2040423717">
    <w:abstractNumId w:val="32"/>
  </w:num>
  <w:num w:numId="12" w16cid:durableId="1532110476">
    <w:abstractNumId w:val="44"/>
  </w:num>
  <w:num w:numId="13" w16cid:durableId="1894536222">
    <w:abstractNumId w:val="56"/>
  </w:num>
  <w:num w:numId="14" w16cid:durableId="129714196">
    <w:abstractNumId w:val="39"/>
  </w:num>
  <w:num w:numId="15" w16cid:durableId="547104264">
    <w:abstractNumId w:val="85"/>
  </w:num>
  <w:num w:numId="16" w16cid:durableId="94255022">
    <w:abstractNumId w:val="57"/>
  </w:num>
  <w:num w:numId="17" w16cid:durableId="1932394958">
    <w:abstractNumId w:val="65"/>
  </w:num>
  <w:num w:numId="18" w16cid:durableId="261226829">
    <w:abstractNumId w:val="26"/>
  </w:num>
  <w:num w:numId="19" w16cid:durableId="373192256">
    <w:abstractNumId w:val="27"/>
  </w:num>
  <w:num w:numId="20" w16cid:durableId="1128277261">
    <w:abstractNumId w:val="78"/>
  </w:num>
  <w:num w:numId="21" w16cid:durableId="1398670156">
    <w:abstractNumId w:val="62"/>
  </w:num>
  <w:num w:numId="22" w16cid:durableId="1714428478">
    <w:abstractNumId w:val="38"/>
  </w:num>
  <w:num w:numId="23" w16cid:durableId="761798367">
    <w:abstractNumId w:val="87"/>
  </w:num>
  <w:num w:numId="24" w16cid:durableId="1014451998">
    <w:abstractNumId w:val="15"/>
  </w:num>
  <w:num w:numId="25" w16cid:durableId="1046487338">
    <w:abstractNumId w:val="74"/>
  </w:num>
  <w:num w:numId="26" w16cid:durableId="1213418153">
    <w:abstractNumId w:val="36"/>
  </w:num>
  <w:num w:numId="27" w16cid:durableId="182089301">
    <w:abstractNumId w:val="22"/>
  </w:num>
  <w:num w:numId="28" w16cid:durableId="1156923661">
    <w:abstractNumId w:val="11"/>
  </w:num>
  <w:num w:numId="29" w16cid:durableId="1896306379">
    <w:abstractNumId w:val="30"/>
  </w:num>
  <w:num w:numId="30" w16cid:durableId="1271621374">
    <w:abstractNumId w:val="34"/>
  </w:num>
  <w:num w:numId="31" w16cid:durableId="1725104622">
    <w:abstractNumId w:val="33"/>
  </w:num>
  <w:num w:numId="32" w16cid:durableId="1064525489">
    <w:abstractNumId w:val="35"/>
  </w:num>
  <w:num w:numId="33" w16cid:durableId="901066516">
    <w:abstractNumId w:val="77"/>
  </w:num>
  <w:num w:numId="34" w16cid:durableId="1125268036">
    <w:abstractNumId w:val="46"/>
  </w:num>
  <w:num w:numId="35" w16cid:durableId="962811153">
    <w:abstractNumId w:val="20"/>
  </w:num>
  <w:num w:numId="36" w16cid:durableId="1065756939">
    <w:abstractNumId w:val="71"/>
  </w:num>
  <w:num w:numId="37" w16cid:durableId="1484664379">
    <w:abstractNumId w:val="52"/>
    <w:lvlOverride w:ilvl="0">
      <w:startOverride w:val="1"/>
    </w:lvlOverride>
  </w:num>
  <w:num w:numId="38" w16cid:durableId="395010265">
    <w:abstractNumId w:val="17"/>
  </w:num>
  <w:num w:numId="39" w16cid:durableId="2001347724">
    <w:abstractNumId w:val="28"/>
  </w:num>
  <w:num w:numId="40" w16cid:durableId="1770657038">
    <w:abstractNumId w:val="60"/>
  </w:num>
  <w:num w:numId="41" w16cid:durableId="594021808">
    <w:abstractNumId w:val="68"/>
  </w:num>
  <w:num w:numId="42" w16cid:durableId="1339230098">
    <w:abstractNumId w:val="7"/>
  </w:num>
  <w:num w:numId="43" w16cid:durableId="1324627480">
    <w:abstractNumId w:val="55"/>
  </w:num>
  <w:num w:numId="44" w16cid:durableId="1387799208">
    <w:abstractNumId w:val="31"/>
  </w:num>
  <w:num w:numId="45" w16cid:durableId="483591774">
    <w:abstractNumId w:val="84"/>
  </w:num>
  <w:num w:numId="46" w16cid:durableId="1433087841">
    <w:abstractNumId w:val="49"/>
  </w:num>
  <w:num w:numId="47" w16cid:durableId="316156514">
    <w:abstractNumId w:val="70"/>
  </w:num>
  <w:num w:numId="48" w16cid:durableId="1126242813">
    <w:abstractNumId w:val="63"/>
  </w:num>
  <w:num w:numId="49" w16cid:durableId="403382640">
    <w:abstractNumId w:val="83"/>
  </w:num>
  <w:num w:numId="50" w16cid:durableId="9770387">
    <w:abstractNumId w:val="54"/>
  </w:num>
  <w:num w:numId="51" w16cid:durableId="1140919453">
    <w:abstractNumId w:val="10"/>
  </w:num>
  <w:num w:numId="52" w16cid:durableId="537858432">
    <w:abstractNumId w:val="51"/>
  </w:num>
  <w:num w:numId="53" w16cid:durableId="1555238496">
    <w:abstractNumId w:val="61"/>
  </w:num>
  <w:num w:numId="54" w16cid:durableId="1801804177">
    <w:abstractNumId w:val="16"/>
  </w:num>
  <w:num w:numId="55" w16cid:durableId="681394218">
    <w:abstractNumId w:val="59"/>
  </w:num>
  <w:num w:numId="56" w16cid:durableId="1442605283">
    <w:abstractNumId w:val="18"/>
  </w:num>
  <w:num w:numId="57" w16cid:durableId="1053888495">
    <w:abstractNumId w:val="66"/>
  </w:num>
  <w:num w:numId="58" w16cid:durableId="611210311">
    <w:abstractNumId w:val="21"/>
  </w:num>
  <w:num w:numId="59" w16cid:durableId="910962273">
    <w:abstractNumId w:val="4"/>
  </w:num>
  <w:num w:numId="60" w16cid:durableId="921530576">
    <w:abstractNumId w:val="5"/>
  </w:num>
  <w:num w:numId="61" w16cid:durableId="761218604">
    <w:abstractNumId w:val="58"/>
  </w:num>
  <w:num w:numId="62" w16cid:durableId="184490158">
    <w:abstractNumId w:val="79"/>
  </w:num>
  <w:num w:numId="63" w16cid:durableId="891963087">
    <w:abstractNumId w:val="12"/>
  </w:num>
  <w:num w:numId="64" w16cid:durableId="2110815148">
    <w:abstractNumId w:val="24"/>
  </w:num>
  <w:num w:numId="65" w16cid:durableId="1614627714">
    <w:abstractNumId w:val="89"/>
  </w:num>
  <w:num w:numId="66" w16cid:durableId="62677313">
    <w:abstractNumId w:val="23"/>
  </w:num>
  <w:num w:numId="67" w16cid:durableId="821046948">
    <w:abstractNumId w:val="81"/>
  </w:num>
  <w:num w:numId="68" w16cid:durableId="977304233">
    <w:abstractNumId w:val="90"/>
  </w:num>
  <w:num w:numId="69" w16cid:durableId="1651977289">
    <w:abstractNumId w:val="73"/>
  </w:num>
  <w:num w:numId="70" w16cid:durableId="1063484062">
    <w:abstractNumId w:val="25"/>
  </w:num>
  <w:num w:numId="71" w16cid:durableId="1693800095">
    <w:abstractNumId w:val="88"/>
  </w:num>
  <w:num w:numId="72" w16cid:durableId="1861507506">
    <w:abstractNumId w:val="86"/>
  </w:num>
  <w:num w:numId="73" w16cid:durableId="1107778088">
    <w:abstractNumId w:val="9"/>
  </w:num>
  <w:num w:numId="74" w16cid:durableId="1428310707">
    <w:abstractNumId w:val="29"/>
  </w:num>
  <w:num w:numId="75" w16cid:durableId="1367682163">
    <w:abstractNumId w:val="8"/>
  </w:num>
  <w:num w:numId="76" w16cid:durableId="1118717605">
    <w:abstractNumId w:val="45"/>
  </w:num>
  <w:num w:numId="77" w16cid:durableId="1906715336">
    <w:abstractNumId w:val="82"/>
  </w:num>
  <w:num w:numId="78" w16cid:durableId="674574763">
    <w:abstractNumId w:val="42"/>
  </w:num>
  <w:num w:numId="79" w16cid:durableId="1500579451">
    <w:abstractNumId w:val="40"/>
  </w:num>
  <w:num w:numId="80" w16cid:durableId="277105935">
    <w:abstractNumId w:val="37"/>
  </w:num>
  <w:num w:numId="81" w16cid:durableId="276521396">
    <w:abstractNumId w:val="47"/>
  </w:num>
  <w:num w:numId="82" w16cid:durableId="729116519">
    <w:abstractNumId w:val="91"/>
  </w:num>
  <w:num w:numId="83" w16cid:durableId="1386953929">
    <w:abstractNumId w:val="14"/>
  </w:num>
  <w:num w:numId="84" w16cid:durableId="1952393390">
    <w:abstractNumId w:val="72"/>
  </w:num>
  <w:num w:numId="85" w16cid:durableId="70661245">
    <w:abstractNumId w:val="13"/>
  </w:num>
  <w:num w:numId="86" w16cid:durableId="2144499483">
    <w:abstractNumId w:val="48"/>
  </w:num>
  <w:num w:numId="87" w16cid:durableId="900095480">
    <w:abstractNumId w:val="41"/>
  </w:num>
  <w:num w:numId="88" w16cid:durableId="1600066141">
    <w:abstractNumId w:val="50"/>
  </w:num>
  <w:num w:numId="89" w16cid:durableId="1291398341">
    <w:abstractNumId w:val="53"/>
  </w:num>
  <w:num w:numId="90" w16cid:durableId="1028486938">
    <w:abstractNumId w:val="75"/>
  </w:num>
  <w:num w:numId="91" w16cid:durableId="833452458">
    <w:abstractNumId w:val="6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07"/>
    <w:rsid w:val="000000E4"/>
    <w:rsid w:val="00001767"/>
    <w:rsid w:val="00001ECF"/>
    <w:rsid w:val="00002ABD"/>
    <w:rsid w:val="00004171"/>
    <w:rsid w:val="0000468B"/>
    <w:rsid w:val="0000486E"/>
    <w:rsid w:val="00004EE8"/>
    <w:rsid w:val="00005BB0"/>
    <w:rsid w:val="00005DA8"/>
    <w:rsid w:val="00006DE3"/>
    <w:rsid w:val="0000700A"/>
    <w:rsid w:val="0000795E"/>
    <w:rsid w:val="00007B44"/>
    <w:rsid w:val="00007CE3"/>
    <w:rsid w:val="00010D9D"/>
    <w:rsid w:val="0001164F"/>
    <w:rsid w:val="00011745"/>
    <w:rsid w:val="000126D6"/>
    <w:rsid w:val="00012A25"/>
    <w:rsid w:val="00012D35"/>
    <w:rsid w:val="00012F29"/>
    <w:rsid w:val="00013098"/>
    <w:rsid w:val="000143E9"/>
    <w:rsid w:val="000148A1"/>
    <w:rsid w:val="0001575A"/>
    <w:rsid w:val="00015801"/>
    <w:rsid w:val="00015C31"/>
    <w:rsid w:val="0001624A"/>
    <w:rsid w:val="000163E7"/>
    <w:rsid w:val="00017C6C"/>
    <w:rsid w:val="0002120B"/>
    <w:rsid w:val="000215AD"/>
    <w:rsid w:val="00022042"/>
    <w:rsid w:val="000221BA"/>
    <w:rsid w:val="0002227B"/>
    <w:rsid w:val="00022A40"/>
    <w:rsid w:val="00023A5B"/>
    <w:rsid w:val="000242D3"/>
    <w:rsid w:val="000248FE"/>
    <w:rsid w:val="00024F6C"/>
    <w:rsid w:val="0002541E"/>
    <w:rsid w:val="00026899"/>
    <w:rsid w:val="00026CE2"/>
    <w:rsid w:val="00026E02"/>
    <w:rsid w:val="000304D0"/>
    <w:rsid w:val="00031864"/>
    <w:rsid w:val="00031DCF"/>
    <w:rsid w:val="000349D2"/>
    <w:rsid w:val="00034BEC"/>
    <w:rsid w:val="00035549"/>
    <w:rsid w:val="00035737"/>
    <w:rsid w:val="000359B4"/>
    <w:rsid w:val="00036865"/>
    <w:rsid w:val="00037279"/>
    <w:rsid w:val="000400DE"/>
    <w:rsid w:val="00042228"/>
    <w:rsid w:val="00042CA9"/>
    <w:rsid w:val="00042D45"/>
    <w:rsid w:val="000431DF"/>
    <w:rsid w:val="00044014"/>
    <w:rsid w:val="00044408"/>
    <w:rsid w:val="0004516F"/>
    <w:rsid w:val="000451CE"/>
    <w:rsid w:val="00045C58"/>
    <w:rsid w:val="00045F6A"/>
    <w:rsid w:val="000460CE"/>
    <w:rsid w:val="0004621C"/>
    <w:rsid w:val="000467F6"/>
    <w:rsid w:val="00046A36"/>
    <w:rsid w:val="000506D3"/>
    <w:rsid w:val="000517FF"/>
    <w:rsid w:val="000519B7"/>
    <w:rsid w:val="00052123"/>
    <w:rsid w:val="0005299A"/>
    <w:rsid w:val="00052E20"/>
    <w:rsid w:val="000530FC"/>
    <w:rsid w:val="00053349"/>
    <w:rsid w:val="0005447B"/>
    <w:rsid w:val="00054F8A"/>
    <w:rsid w:val="000556C3"/>
    <w:rsid w:val="00055B43"/>
    <w:rsid w:val="00055CDC"/>
    <w:rsid w:val="00055EE9"/>
    <w:rsid w:val="0005788C"/>
    <w:rsid w:val="00060346"/>
    <w:rsid w:val="0006044C"/>
    <w:rsid w:val="00060888"/>
    <w:rsid w:val="00060B89"/>
    <w:rsid w:val="00061312"/>
    <w:rsid w:val="000617BB"/>
    <w:rsid w:val="00062397"/>
    <w:rsid w:val="000628D5"/>
    <w:rsid w:val="00063153"/>
    <w:rsid w:val="00063FF1"/>
    <w:rsid w:val="000653D2"/>
    <w:rsid w:val="00065A51"/>
    <w:rsid w:val="00066E68"/>
    <w:rsid w:val="00066F54"/>
    <w:rsid w:val="00070C30"/>
    <w:rsid w:val="00070DB2"/>
    <w:rsid w:val="000711EC"/>
    <w:rsid w:val="00071C05"/>
    <w:rsid w:val="00072487"/>
    <w:rsid w:val="00072A65"/>
    <w:rsid w:val="00072A6F"/>
    <w:rsid w:val="00074FD6"/>
    <w:rsid w:val="0007533B"/>
    <w:rsid w:val="000754E5"/>
    <w:rsid w:val="000757FA"/>
    <w:rsid w:val="00075AC2"/>
    <w:rsid w:val="0007666E"/>
    <w:rsid w:val="00076B5A"/>
    <w:rsid w:val="00076D5F"/>
    <w:rsid w:val="00077A7F"/>
    <w:rsid w:val="00077BCE"/>
    <w:rsid w:val="00077E47"/>
    <w:rsid w:val="000806B7"/>
    <w:rsid w:val="000806C8"/>
    <w:rsid w:val="0008092C"/>
    <w:rsid w:val="00080BB4"/>
    <w:rsid w:val="0008122C"/>
    <w:rsid w:val="00082464"/>
    <w:rsid w:val="00082F56"/>
    <w:rsid w:val="00084048"/>
    <w:rsid w:val="0008416F"/>
    <w:rsid w:val="000852A9"/>
    <w:rsid w:val="0008561E"/>
    <w:rsid w:val="00087E36"/>
    <w:rsid w:val="00090ACE"/>
    <w:rsid w:val="00091053"/>
    <w:rsid w:val="0009212B"/>
    <w:rsid w:val="000926D8"/>
    <w:rsid w:val="00092933"/>
    <w:rsid w:val="00092C52"/>
    <w:rsid w:val="00092FC5"/>
    <w:rsid w:val="00093AC8"/>
    <w:rsid w:val="0009709E"/>
    <w:rsid w:val="000975C3"/>
    <w:rsid w:val="00097E9F"/>
    <w:rsid w:val="000A043B"/>
    <w:rsid w:val="000A0B2E"/>
    <w:rsid w:val="000A21DF"/>
    <w:rsid w:val="000A2354"/>
    <w:rsid w:val="000A3364"/>
    <w:rsid w:val="000A3B78"/>
    <w:rsid w:val="000A3C19"/>
    <w:rsid w:val="000A499E"/>
    <w:rsid w:val="000A57A2"/>
    <w:rsid w:val="000A65CA"/>
    <w:rsid w:val="000A7780"/>
    <w:rsid w:val="000A77DC"/>
    <w:rsid w:val="000A7ED4"/>
    <w:rsid w:val="000B06EE"/>
    <w:rsid w:val="000B12DB"/>
    <w:rsid w:val="000B3793"/>
    <w:rsid w:val="000B440E"/>
    <w:rsid w:val="000B4968"/>
    <w:rsid w:val="000B4C68"/>
    <w:rsid w:val="000B55B6"/>
    <w:rsid w:val="000B6FFD"/>
    <w:rsid w:val="000B739C"/>
    <w:rsid w:val="000B7DEC"/>
    <w:rsid w:val="000C05C4"/>
    <w:rsid w:val="000C065E"/>
    <w:rsid w:val="000C1389"/>
    <w:rsid w:val="000C1C4E"/>
    <w:rsid w:val="000C2D4C"/>
    <w:rsid w:val="000C2E40"/>
    <w:rsid w:val="000C368F"/>
    <w:rsid w:val="000C3882"/>
    <w:rsid w:val="000C3FC2"/>
    <w:rsid w:val="000C51EF"/>
    <w:rsid w:val="000C5C36"/>
    <w:rsid w:val="000C70B1"/>
    <w:rsid w:val="000C7BF6"/>
    <w:rsid w:val="000C7CC1"/>
    <w:rsid w:val="000D0C8D"/>
    <w:rsid w:val="000D0CE5"/>
    <w:rsid w:val="000D1164"/>
    <w:rsid w:val="000D16C1"/>
    <w:rsid w:val="000D1E0B"/>
    <w:rsid w:val="000D23A3"/>
    <w:rsid w:val="000D24E4"/>
    <w:rsid w:val="000D2DB6"/>
    <w:rsid w:val="000D2DDD"/>
    <w:rsid w:val="000D399E"/>
    <w:rsid w:val="000D3F6D"/>
    <w:rsid w:val="000D4466"/>
    <w:rsid w:val="000D51A4"/>
    <w:rsid w:val="000D585F"/>
    <w:rsid w:val="000D5905"/>
    <w:rsid w:val="000D5913"/>
    <w:rsid w:val="000D6248"/>
    <w:rsid w:val="000D63AC"/>
    <w:rsid w:val="000D6D29"/>
    <w:rsid w:val="000D71A2"/>
    <w:rsid w:val="000D727A"/>
    <w:rsid w:val="000D7C90"/>
    <w:rsid w:val="000E07A9"/>
    <w:rsid w:val="000E0B6F"/>
    <w:rsid w:val="000E0B99"/>
    <w:rsid w:val="000E1DD7"/>
    <w:rsid w:val="000E2256"/>
    <w:rsid w:val="000E2A15"/>
    <w:rsid w:val="000E2A45"/>
    <w:rsid w:val="000E3C20"/>
    <w:rsid w:val="000E46B1"/>
    <w:rsid w:val="000E4B86"/>
    <w:rsid w:val="000E53C3"/>
    <w:rsid w:val="000E54A8"/>
    <w:rsid w:val="000E55F3"/>
    <w:rsid w:val="000E5C72"/>
    <w:rsid w:val="000E66CF"/>
    <w:rsid w:val="000E700B"/>
    <w:rsid w:val="000E725D"/>
    <w:rsid w:val="000F00AE"/>
    <w:rsid w:val="000F050D"/>
    <w:rsid w:val="000F0D48"/>
    <w:rsid w:val="000F1001"/>
    <w:rsid w:val="000F1475"/>
    <w:rsid w:val="000F1B09"/>
    <w:rsid w:val="000F1D2F"/>
    <w:rsid w:val="000F1EBA"/>
    <w:rsid w:val="000F1FBA"/>
    <w:rsid w:val="000F25A2"/>
    <w:rsid w:val="000F2868"/>
    <w:rsid w:val="000F29DA"/>
    <w:rsid w:val="000F380E"/>
    <w:rsid w:val="000F3A2F"/>
    <w:rsid w:val="000F55E3"/>
    <w:rsid w:val="000F55EF"/>
    <w:rsid w:val="000F674A"/>
    <w:rsid w:val="000F6762"/>
    <w:rsid w:val="000F7090"/>
    <w:rsid w:val="00100459"/>
    <w:rsid w:val="00100546"/>
    <w:rsid w:val="001006DA"/>
    <w:rsid w:val="00100A04"/>
    <w:rsid w:val="00100D80"/>
    <w:rsid w:val="00101613"/>
    <w:rsid w:val="00101953"/>
    <w:rsid w:val="00101A21"/>
    <w:rsid w:val="00101E21"/>
    <w:rsid w:val="0010220E"/>
    <w:rsid w:val="00102D83"/>
    <w:rsid w:val="00102F1E"/>
    <w:rsid w:val="0010303E"/>
    <w:rsid w:val="00103ABB"/>
    <w:rsid w:val="00103C44"/>
    <w:rsid w:val="00103DF0"/>
    <w:rsid w:val="00104560"/>
    <w:rsid w:val="001049B4"/>
    <w:rsid w:val="00105AB9"/>
    <w:rsid w:val="00105DE9"/>
    <w:rsid w:val="00105F10"/>
    <w:rsid w:val="00106904"/>
    <w:rsid w:val="00106D79"/>
    <w:rsid w:val="00107358"/>
    <w:rsid w:val="0011072E"/>
    <w:rsid w:val="00110BE0"/>
    <w:rsid w:val="001117EE"/>
    <w:rsid w:val="00111A18"/>
    <w:rsid w:val="00114291"/>
    <w:rsid w:val="00114391"/>
    <w:rsid w:val="00114444"/>
    <w:rsid w:val="001147C9"/>
    <w:rsid w:val="00115974"/>
    <w:rsid w:val="00115DCE"/>
    <w:rsid w:val="001162B9"/>
    <w:rsid w:val="00116726"/>
    <w:rsid w:val="00116DC9"/>
    <w:rsid w:val="00117DEB"/>
    <w:rsid w:val="0012061A"/>
    <w:rsid w:val="0012066B"/>
    <w:rsid w:val="00120EAB"/>
    <w:rsid w:val="001218A6"/>
    <w:rsid w:val="00121A45"/>
    <w:rsid w:val="00121FCB"/>
    <w:rsid w:val="0012286A"/>
    <w:rsid w:val="001233D9"/>
    <w:rsid w:val="00123D13"/>
    <w:rsid w:val="00123D15"/>
    <w:rsid w:val="00123D60"/>
    <w:rsid w:val="00124154"/>
    <w:rsid w:val="00124779"/>
    <w:rsid w:val="001249CE"/>
    <w:rsid w:val="00124A31"/>
    <w:rsid w:val="00124ACC"/>
    <w:rsid w:val="001253A3"/>
    <w:rsid w:val="00125CBF"/>
    <w:rsid w:val="00125EBE"/>
    <w:rsid w:val="001260B2"/>
    <w:rsid w:val="00126C62"/>
    <w:rsid w:val="00127D1E"/>
    <w:rsid w:val="00130BF0"/>
    <w:rsid w:val="001318BC"/>
    <w:rsid w:val="001333BE"/>
    <w:rsid w:val="00133C88"/>
    <w:rsid w:val="0013438A"/>
    <w:rsid w:val="00134AE4"/>
    <w:rsid w:val="00135836"/>
    <w:rsid w:val="00136151"/>
    <w:rsid w:val="001362A7"/>
    <w:rsid w:val="0013714E"/>
    <w:rsid w:val="00137302"/>
    <w:rsid w:val="001373BD"/>
    <w:rsid w:val="00140400"/>
    <w:rsid w:val="00140C7C"/>
    <w:rsid w:val="0014175D"/>
    <w:rsid w:val="00142F34"/>
    <w:rsid w:val="00143D19"/>
    <w:rsid w:val="00143EA9"/>
    <w:rsid w:val="001441AC"/>
    <w:rsid w:val="00144751"/>
    <w:rsid w:val="00144762"/>
    <w:rsid w:val="001448D1"/>
    <w:rsid w:val="00144BC9"/>
    <w:rsid w:val="0014517B"/>
    <w:rsid w:val="0014535D"/>
    <w:rsid w:val="001466A3"/>
    <w:rsid w:val="001466BD"/>
    <w:rsid w:val="00146D7B"/>
    <w:rsid w:val="00147660"/>
    <w:rsid w:val="00147888"/>
    <w:rsid w:val="00147A90"/>
    <w:rsid w:val="00147DF5"/>
    <w:rsid w:val="00150B61"/>
    <w:rsid w:val="00151372"/>
    <w:rsid w:val="0015194C"/>
    <w:rsid w:val="00151A0F"/>
    <w:rsid w:val="00151DF3"/>
    <w:rsid w:val="00152B11"/>
    <w:rsid w:val="00153C3C"/>
    <w:rsid w:val="00154770"/>
    <w:rsid w:val="00154991"/>
    <w:rsid w:val="00154B8D"/>
    <w:rsid w:val="00155285"/>
    <w:rsid w:val="001555DD"/>
    <w:rsid w:val="00156147"/>
    <w:rsid w:val="001561FF"/>
    <w:rsid w:val="0015695F"/>
    <w:rsid w:val="001572C8"/>
    <w:rsid w:val="001579E7"/>
    <w:rsid w:val="001605ED"/>
    <w:rsid w:val="001608EF"/>
    <w:rsid w:val="001614EF"/>
    <w:rsid w:val="0016199F"/>
    <w:rsid w:val="00162FD9"/>
    <w:rsid w:val="00163091"/>
    <w:rsid w:val="001630A8"/>
    <w:rsid w:val="00163FB9"/>
    <w:rsid w:val="001650C5"/>
    <w:rsid w:val="00166F2B"/>
    <w:rsid w:val="00170441"/>
    <w:rsid w:val="00171EFF"/>
    <w:rsid w:val="001726CF"/>
    <w:rsid w:val="001726EB"/>
    <w:rsid w:val="00172F6E"/>
    <w:rsid w:val="001735FA"/>
    <w:rsid w:val="00174839"/>
    <w:rsid w:val="00175124"/>
    <w:rsid w:val="00176FB4"/>
    <w:rsid w:val="00177266"/>
    <w:rsid w:val="0017764F"/>
    <w:rsid w:val="001777FB"/>
    <w:rsid w:val="00177E90"/>
    <w:rsid w:val="00180682"/>
    <w:rsid w:val="00180685"/>
    <w:rsid w:val="00180A19"/>
    <w:rsid w:val="00180E5B"/>
    <w:rsid w:val="00181384"/>
    <w:rsid w:val="00181E0D"/>
    <w:rsid w:val="001820BC"/>
    <w:rsid w:val="00183754"/>
    <w:rsid w:val="00184256"/>
    <w:rsid w:val="00185D44"/>
    <w:rsid w:val="00185F2A"/>
    <w:rsid w:val="0018659A"/>
    <w:rsid w:val="00186B8B"/>
    <w:rsid w:val="001871A6"/>
    <w:rsid w:val="00187B5B"/>
    <w:rsid w:val="0019076E"/>
    <w:rsid w:val="001911BD"/>
    <w:rsid w:val="0019160A"/>
    <w:rsid w:val="00191D63"/>
    <w:rsid w:val="00192302"/>
    <w:rsid w:val="00192ACA"/>
    <w:rsid w:val="00192B65"/>
    <w:rsid w:val="0019346C"/>
    <w:rsid w:val="0019455B"/>
    <w:rsid w:val="00194FAF"/>
    <w:rsid w:val="00195410"/>
    <w:rsid w:val="00196213"/>
    <w:rsid w:val="00196525"/>
    <w:rsid w:val="00196577"/>
    <w:rsid w:val="00197065"/>
    <w:rsid w:val="001979C6"/>
    <w:rsid w:val="00197E7C"/>
    <w:rsid w:val="001A012C"/>
    <w:rsid w:val="001A0DD5"/>
    <w:rsid w:val="001A1134"/>
    <w:rsid w:val="001A11E9"/>
    <w:rsid w:val="001A1665"/>
    <w:rsid w:val="001A3738"/>
    <w:rsid w:val="001A3DCB"/>
    <w:rsid w:val="001A3FDE"/>
    <w:rsid w:val="001A3FE3"/>
    <w:rsid w:val="001A4BA1"/>
    <w:rsid w:val="001A50CD"/>
    <w:rsid w:val="001A5C06"/>
    <w:rsid w:val="001A6B04"/>
    <w:rsid w:val="001A6C69"/>
    <w:rsid w:val="001A6F2C"/>
    <w:rsid w:val="001A77E6"/>
    <w:rsid w:val="001B00A4"/>
    <w:rsid w:val="001B02E5"/>
    <w:rsid w:val="001B0DCD"/>
    <w:rsid w:val="001B0FE9"/>
    <w:rsid w:val="001B11F9"/>
    <w:rsid w:val="001B13EA"/>
    <w:rsid w:val="001B14FC"/>
    <w:rsid w:val="001B187C"/>
    <w:rsid w:val="001B2026"/>
    <w:rsid w:val="001B2A49"/>
    <w:rsid w:val="001B43FB"/>
    <w:rsid w:val="001B4811"/>
    <w:rsid w:val="001B4A62"/>
    <w:rsid w:val="001B61D4"/>
    <w:rsid w:val="001B6369"/>
    <w:rsid w:val="001B64AC"/>
    <w:rsid w:val="001B7645"/>
    <w:rsid w:val="001B7721"/>
    <w:rsid w:val="001B7C41"/>
    <w:rsid w:val="001B7D0B"/>
    <w:rsid w:val="001C0256"/>
    <w:rsid w:val="001C0581"/>
    <w:rsid w:val="001C0C0D"/>
    <w:rsid w:val="001C0FF0"/>
    <w:rsid w:val="001C118A"/>
    <w:rsid w:val="001C161B"/>
    <w:rsid w:val="001C1982"/>
    <w:rsid w:val="001C2EAB"/>
    <w:rsid w:val="001C319B"/>
    <w:rsid w:val="001C33FA"/>
    <w:rsid w:val="001C4199"/>
    <w:rsid w:val="001C4849"/>
    <w:rsid w:val="001C5F00"/>
    <w:rsid w:val="001C7158"/>
    <w:rsid w:val="001C72C4"/>
    <w:rsid w:val="001C7364"/>
    <w:rsid w:val="001D0C00"/>
    <w:rsid w:val="001D140B"/>
    <w:rsid w:val="001D1E40"/>
    <w:rsid w:val="001D2FC4"/>
    <w:rsid w:val="001D3569"/>
    <w:rsid w:val="001D3600"/>
    <w:rsid w:val="001D4005"/>
    <w:rsid w:val="001D4562"/>
    <w:rsid w:val="001D4C90"/>
    <w:rsid w:val="001D54FE"/>
    <w:rsid w:val="001D577C"/>
    <w:rsid w:val="001D63DC"/>
    <w:rsid w:val="001D63F1"/>
    <w:rsid w:val="001D6B82"/>
    <w:rsid w:val="001D739D"/>
    <w:rsid w:val="001D782C"/>
    <w:rsid w:val="001D7D55"/>
    <w:rsid w:val="001E00A0"/>
    <w:rsid w:val="001E1C27"/>
    <w:rsid w:val="001E2BC9"/>
    <w:rsid w:val="001E2C0A"/>
    <w:rsid w:val="001E355D"/>
    <w:rsid w:val="001E392C"/>
    <w:rsid w:val="001E3971"/>
    <w:rsid w:val="001E3AAF"/>
    <w:rsid w:val="001E4A2E"/>
    <w:rsid w:val="001E564A"/>
    <w:rsid w:val="001E61ED"/>
    <w:rsid w:val="001E6A9A"/>
    <w:rsid w:val="001E7DBC"/>
    <w:rsid w:val="001E7EB8"/>
    <w:rsid w:val="001F09B8"/>
    <w:rsid w:val="001F1570"/>
    <w:rsid w:val="001F28B9"/>
    <w:rsid w:val="001F2A66"/>
    <w:rsid w:val="001F36ED"/>
    <w:rsid w:val="001F3C6E"/>
    <w:rsid w:val="001F3F50"/>
    <w:rsid w:val="001F47E9"/>
    <w:rsid w:val="001F5D28"/>
    <w:rsid w:val="001F65A5"/>
    <w:rsid w:val="001F6737"/>
    <w:rsid w:val="001F6D0E"/>
    <w:rsid w:val="001F71F2"/>
    <w:rsid w:val="001F756E"/>
    <w:rsid w:val="001F758F"/>
    <w:rsid w:val="002006AE"/>
    <w:rsid w:val="0020159C"/>
    <w:rsid w:val="002023B0"/>
    <w:rsid w:val="002031E8"/>
    <w:rsid w:val="0020347E"/>
    <w:rsid w:val="00203CDF"/>
    <w:rsid w:val="00203F99"/>
    <w:rsid w:val="00204CA3"/>
    <w:rsid w:val="00205269"/>
    <w:rsid w:val="0020576C"/>
    <w:rsid w:val="002058A8"/>
    <w:rsid w:val="0020695B"/>
    <w:rsid w:val="00206F35"/>
    <w:rsid w:val="002079BC"/>
    <w:rsid w:val="00207B9F"/>
    <w:rsid w:val="00207C7D"/>
    <w:rsid w:val="002105F0"/>
    <w:rsid w:val="00210942"/>
    <w:rsid w:val="00212661"/>
    <w:rsid w:val="00212F6B"/>
    <w:rsid w:val="0021344F"/>
    <w:rsid w:val="0021383A"/>
    <w:rsid w:val="00213861"/>
    <w:rsid w:val="002204C4"/>
    <w:rsid w:val="002208AE"/>
    <w:rsid w:val="00220D49"/>
    <w:rsid w:val="00220FD7"/>
    <w:rsid w:val="00221223"/>
    <w:rsid w:val="002221D9"/>
    <w:rsid w:val="00223646"/>
    <w:rsid w:val="00223D2D"/>
    <w:rsid w:val="002241D7"/>
    <w:rsid w:val="002246E0"/>
    <w:rsid w:val="0022576C"/>
    <w:rsid w:val="00226668"/>
    <w:rsid w:val="00226857"/>
    <w:rsid w:val="002268D2"/>
    <w:rsid w:val="00226B67"/>
    <w:rsid w:val="002271AB"/>
    <w:rsid w:val="0022756C"/>
    <w:rsid w:val="00227F3F"/>
    <w:rsid w:val="002303CF"/>
    <w:rsid w:val="00231252"/>
    <w:rsid w:val="00231811"/>
    <w:rsid w:val="00232A0D"/>
    <w:rsid w:val="00233844"/>
    <w:rsid w:val="00233AD6"/>
    <w:rsid w:val="00233E64"/>
    <w:rsid w:val="002343C4"/>
    <w:rsid w:val="00234605"/>
    <w:rsid w:val="0023553D"/>
    <w:rsid w:val="00235565"/>
    <w:rsid w:val="00235680"/>
    <w:rsid w:val="00235F6B"/>
    <w:rsid w:val="00236623"/>
    <w:rsid w:val="00237B9E"/>
    <w:rsid w:val="00240441"/>
    <w:rsid w:val="00240509"/>
    <w:rsid w:val="002417DC"/>
    <w:rsid w:val="00241D4F"/>
    <w:rsid w:val="00243ABF"/>
    <w:rsid w:val="00243E5D"/>
    <w:rsid w:val="002440B1"/>
    <w:rsid w:val="00244507"/>
    <w:rsid w:val="002455D3"/>
    <w:rsid w:val="00245F08"/>
    <w:rsid w:val="002461A5"/>
    <w:rsid w:val="0024689B"/>
    <w:rsid w:val="00247308"/>
    <w:rsid w:val="00247AD3"/>
    <w:rsid w:val="00247C8B"/>
    <w:rsid w:val="00247CAD"/>
    <w:rsid w:val="00251296"/>
    <w:rsid w:val="00251752"/>
    <w:rsid w:val="002529E3"/>
    <w:rsid w:val="00252F76"/>
    <w:rsid w:val="00253717"/>
    <w:rsid w:val="00253A94"/>
    <w:rsid w:val="00253AF2"/>
    <w:rsid w:val="00260966"/>
    <w:rsid w:val="0026109E"/>
    <w:rsid w:val="00261381"/>
    <w:rsid w:val="00261887"/>
    <w:rsid w:val="002621A3"/>
    <w:rsid w:val="002630D0"/>
    <w:rsid w:val="00265BD0"/>
    <w:rsid w:val="00265C56"/>
    <w:rsid w:val="00266FBC"/>
    <w:rsid w:val="00266FC4"/>
    <w:rsid w:val="00267124"/>
    <w:rsid w:val="002679D3"/>
    <w:rsid w:val="00267F22"/>
    <w:rsid w:val="00267F3C"/>
    <w:rsid w:val="00267FA6"/>
    <w:rsid w:val="00270B19"/>
    <w:rsid w:val="00270C0B"/>
    <w:rsid w:val="002715E9"/>
    <w:rsid w:val="00271740"/>
    <w:rsid w:val="00271CC3"/>
    <w:rsid w:val="00271EA3"/>
    <w:rsid w:val="002720E8"/>
    <w:rsid w:val="002736F3"/>
    <w:rsid w:val="00273B85"/>
    <w:rsid w:val="00274303"/>
    <w:rsid w:val="002745A8"/>
    <w:rsid w:val="00274614"/>
    <w:rsid w:val="0027521A"/>
    <w:rsid w:val="00275996"/>
    <w:rsid w:val="00276167"/>
    <w:rsid w:val="002763EF"/>
    <w:rsid w:val="002768F5"/>
    <w:rsid w:val="002769FC"/>
    <w:rsid w:val="002806E6"/>
    <w:rsid w:val="00280BD6"/>
    <w:rsid w:val="002818D2"/>
    <w:rsid w:val="002819D5"/>
    <w:rsid w:val="00281EB2"/>
    <w:rsid w:val="00281FAA"/>
    <w:rsid w:val="002821E5"/>
    <w:rsid w:val="00282261"/>
    <w:rsid w:val="00282611"/>
    <w:rsid w:val="002827C3"/>
    <w:rsid w:val="00282FFD"/>
    <w:rsid w:val="00284338"/>
    <w:rsid w:val="00284389"/>
    <w:rsid w:val="00284D93"/>
    <w:rsid w:val="00285603"/>
    <w:rsid w:val="00285899"/>
    <w:rsid w:val="00286260"/>
    <w:rsid w:val="002864FA"/>
    <w:rsid w:val="00286D79"/>
    <w:rsid w:val="002878FF"/>
    <w:rsid w:val="00287F30"/>
    <w:rsid w:val="00292D1A"/>
    <w:rsid w:val="002930E0"/>
    <w:rsid w:val="00293EFA"/>
    <w:rsid w:val="0029490C"/>
    <w:rsid w:val="00295460"/>
    <w:rsid w:val="00295951"/>
    <w:rsid w:val="0029635D"/>
    <w:rsid w:val="002964D4"/>
    <w:rsid w:val="002A024B"/>
    <w:rsid w:val="002A0521"/>
    <w:rsid w:val="002A0D78"/>
    <w:rsid w:val="002A11DE"/>
    <w:rsid w:val="002A17C9"/>
    <w:rsid w:val="002A4711"/>
    <w:rsid w:val="002A4E16"/>
    <w:rsid w:val="002A5139"/>
    <w:rsid w:val="002A53FC"/>
    <w:rsid w:val="002A5D1C"/>
    <w:rsid w:val="002A622D"/>
    <w:rsid w:val="002A66F2"/>
    <w:rsid w:val="002A6C25"/>
    <w:rsid w:val="002A73E2"/>
    <w:rsid w:val="002B0F69"/>
    <w:rsid w:val="002B1262"/>
    <w:rsid w:val="002B25F4"/>
    <w:rsid w:val="002B3243"/>
    <w:rsid w:val="002B33A6"/>
    <w:rsid w:val="002B3B7E"/>
    <w:rsid w:val="002B4093"/>
    <w:rsid w:val="002B40E8"/>
    <w:rsid w:val="002B4737"/>
    <w:rsid w:val="002B4844"/>
    <w:rsid w:val="002B5134"/>
    <w:rsid w:val="002B5990"/>
    <w:rsid w:val="002B59EA"/>
    <w:rsid w:val="002B5A9A"/>
    <w:rsid w:val="002B5C9A"/>
    <w:rsid w:val="002B61E6"/>
    <w:rsid w:val="002B6655"/>
    <w:rsid w:val="002B7373"/>
    <w:rsid w:val="002B77AA"/>
    <w:rsid w:val="002B77F7"/>
    <w:rsid w:val="002C00C3"/>
    <w:rsid w:val="002C067B"/>
    <w:rsid w:val="002C0795"/>
    <w:rsid w:val="002C0FAD"/>
    <w:rsid w:val="002C140A"/>
    <w:rsid w:val="002C14FF"/>
    <w:rsid w:val="002C1950"/>
    <w:rsid w:val="002C2DD4"/>
    <w:rsid w:val="002C2E93"/>
    <w:rsid w:val="002C2FA8"/>
    <w:rsid w:val="002C34E9"/>
    <w:rsid w:val="002C3A50"/>
    <w:rsid w:val="002C3FBE"/>
    <w:rsid w:val="002C4E07"/>
    <w:rsid w:val="002C556F"/>
    <w:rsid w:val="002C6562"/>
    <w:rsid w:val="002C6C04"/>
    <w:rsid w:val="002C7017"/>
    <w:rsid w:val="002C709C"/>
    <w:rsid w:val="002C70BD"/>
    <w:rsid w:val="002C74E1"/>
    <w:rsid w:val="002C7E28"/>
    <w:rsid w:val="002D17C6"/>
    <w:rsid w:val="002D1907"/>
    <w:rsid w:val="002D23B2"/>
    <w:rsid w:val="002D242F"/>
    <w:rsid w:val="002D2433"/>
    <w:rsid w:val="002D250E"/>
    <w:rsid w:val="002D2C04"/>
    <w:rsid w:val="002D4E21"/>
    <w:rsid w:val="002D4FC3"/>
    <w:rsid w:val="002D53AD"/>
    <w:rsid w:val="002D5E2E"/>
    <w:rsid w:val="002D63DC"/>
    <w:rsid w:val="002D67C7"/>
    <w:rsid w:val="002D71A3"/>
    <w:rsid w:val="002D7540"/>
    <w:rsid w:val="002D75D0"/>
    <w:rsid w:val="002D7DCB"/>
    <w:rsid w:val="002E0212"/>
    <w:rsid w:val="002E0CBB"/>
    <w:rsid w:val="002E2492"/>
    <w:rsid w:val="002E2DA7"/>
    <w:rsid w:val="002E444D"/>
    <w:rsid w:val="002E46D4"/>
    <w:rsid w:val="002E587E"/>
    <w:rsid w:val="002E5DA4"/>
    <w:rsid w:val="002E6837"/>
    <w:rsid w:val="002E6F86"/>
    <w:rsid w:val="002E70D5"/>
    <w:rsid w:val="002E7452"/>
    <w:rsid w:val="002E7548"/>
    <w:rsid w:val="002F132E"/>
    <w:rsid w:val="002F291D"/>
    <w:rsid w:val="002F2FEB"/>
    <w:rsid w:val="002F2FFC"/>
    <w:rsid w:val="002F34FD"/>
    <w:rsid w:val="002F35B4"/>
    <w:rsid w:val="002F3DC8"/>
    <w:rsid w:val="002F47FE"/>
    <w:rsid w:val="002F560C"/>
    <w:rsid w:val="002F5F05"/>
    <w:rsid w:val="002F61E1"/>
    <w:rsid w:val="002F625A"/>
    <w:rsid w:val="002F6DE0"/>
    <w:rsid w:val="002F7989"/>
    <w:rsid w:val="002F7A68"/>
    <w:rsid w:val="002F7CAB"/>
    <w:rsid w:val="00301D1C"/>
    <w:rsid w:val="0030281B"/>
    <w:rsid w:val="0030321C"/>
    <w:rsid w:val="00303E64"/>
    <w:rsid w:val="00303EDE"/>
    <w:rsid w:val="003043F0"/>
    <w:rsid w:val="003044C1"/>
    <w:rsid w:val="003049A7"/>
    <w:rsid w:val="00304AA1"/>
    <w:rsid w:val="00305240"/>
    <w:rsid w:val="00305739"/>
    <w:rsid w:val="00305DC0"/>
    <w:rsid w:val="00305E6F"/>
    <w:rsid w:val="00306161"/>
    <w:rsid w:val="003061A5"/>
    <w:rsid w:val="00306371"/>
    <w:rsid w:val="003067ED"/>
    <w:rsid w:val="00307382"/>
    <w:rsid w:val="003129AC"/>
    <w:rsid w:val="00313321"/>
    <w:rsid w:val="00313D36"/>
    <w:rsid w:val="0031500A"/>
    <w:rsid w:val="003156CE"/>
    <w:rsid w:val="0031664A"/>
    <w:rsid w:val="003170AA"/>
    <w:rsid w:val="003171BF"/>
    <w:rsid w:val="003173E6"/>
    <w:rsid w:val="00317EB8"/>
    <w:rsid w:val="003201A1"/>
    <w:rsid w:val="003203EF"/>
    <w:rsid w:val="00320576"/>
    <w:rsid w:val="00320C79"/>
    <w:rsid w:val="003214CD"/>
    <w:rsid w:val="00322D0D"/>
    <w:rsid w:val="00324204"/>
    <w:rsid w:val="0032454A"/>
    <w:rsid w:val="00324B83"/>
    <w:rsid w:val="003251D5"/>
    <w:rsid w:val="00325FC1"/>
    <w:rsid w:val="00326378"/>
    <w:rsid w:val="003269CE"/>
    <w:rsid w:val="00330125"/>
    <w:rsid w:val="0033028B"/>
    <w:rsid w:val="003305C7"/>
    <w:rsid w:val="00331068"/>
    <w:rsid w:val="00331178"/>
    <w:rsid w:val="00331C63"/>
    <w:rsid w:val="003329D5"/>
    <w:rsid w:val="00332D1E"/>
    <w:rsid w:val="0033367E"/>
    <w:rsid w:val="003346C1"/>
    <w:rsid w:val="00335EFF"/>
    <w:rsid w:val="00336550"/>
    <w:rsid w:val="003372C2"/>
    <w:rsid w:val="00340CEA"/>
    <w:rsid w:val="00340FF8"/>
    <w:rsid w:val="003412EF"/>
    <w:rsid w:val="003421E2"/>
    <w:rsid w:val="00342A83"/>
    <w:rsid w:val="00342E43"/>
    <w:rsid w:val="003430E4"/>
    <w:rsid w:val="003431B1"/>
    <w:rsid w:val="00343857"/>
    <w:rsid w:val="00343897"/>
    <w:rsid w:val="00345E29"/>
    <w:rsid w:val="00345F06"/>
    <w:rsid w:val="00346366"/>
    <w:rsid w:val="00346BE2"/>
    <w:rsid w:val="00350065"/>
    <w:rsid w:val="003500CD"/>
    <w:rsid w:val="00350AC3"/>
    <w:rsid w:val="00350B77"/>
    <w:rsid w:val="00351999"/>
    <w:rsid w:val="003519D1"/>
    <w:rsid w:val="00351FBC"/>
    <w:rsid w:val="00352F44"/>
    <w:rsid w:val="003534C1"/>
    <w:rsid w:val="00354C45"/>
    <w:rsid w:val="00355113"/>
    <w:rsid w:val="00355541"/>
    <w:rsid w:val="003555C9"/>
    <w:rsid w:val="00355A75"/>
    <w:rsid w:val="00355EC3"/>
    <w:rsid w:val="003567B1"/>
    <w:rsid w:val="0035687C"/>
    <w:rsid w:val="00356E07"/>
    <w:rsid w:val="00357650"/>
    <w:rsid w:val="00357A43"/>
    <w:rsid w:val="00361B5A"/>
    <w:rsid w:val="00361E44"/>
    <w:rsid w:val="00361E55"/>
    <w:rsid w:val="00362782"/>
    <w:rsid w:val="00363711"/>
    <w:rsid w:val="0036385E"/>
    <w:rsid w:val="00363AE8"/>
    <w:rsid w:val="00364881"/>
    <w:rsid w:val="00365274"/>
    <w:rsid w:val="00365467"/>
    <w:rsid w:val="00365942"/>
    <w:rsid w:val="00366C5B"/>
    <w:rsid w:val="00367DF9"/>
    <w:rsid w:val="003702C8"/>
    <w:rsid w:val="00370669"/>
    <w:rsid w:val="00370935"/>
    <w:rsid w:val="00370B76"/>
    <w:rsid w:val="00370BA1"/>
    <w:rsid w:val="003710D0"/>
    <w:rsid w:val="003712DA"/>
    <w:rsid w:val="003716F3"/>
    <w:rsid w:val="0037210C"/>
    <w:rsid w:val="0037210F"/>
    <w:rsid w:val="00372137"/>
    <w:rsid w:val="003721F2"/>
    <w:rsid w:val="00372DED"/>
    <w:rsid w:val="00373793"/>
    <w:rsid w:val="00374049"/>
    <w:rsid w:val="003740FE"/>
    <w:rsid w:val="0037498C"/>
    <w:rsid w:val="00374D35"/>
    <w:rsid w:val="00374D8A"/>
    <w:rsid w:val="00375282"/>
    <w:rsid w:val="0037563A"/>
    <w:rsid w:val="003758B7"/>
    <w:rsid w:val="00375FD2"/>
    <w:rsid w:val="003762C2"/>
    <w:rsid w:val="0037645B"/>
    <w:rsid w:val="00376FFF"/>
    <w:rsid w:val="00377EEB"/>
    <w:rsid w:val="003806CC"/>
    <w:rsid w:val="00380FC1"/>
    <w:rsid w:val="0038161D"/>
    <w:rsid w:val="003821A3"/>
    <w:rsid w:val="0038242D"/>
    <w:rsid w:val="00382662"/>
    <w:rsid w:val="003826D3"/>
    <w:rsid w:val="00383697"/>
    <w:rsid w:val="00383B17"/>
    <w:rsid w:val="003849A1"/>
    <w:rsid w:val="003849F7"/>
    <w:rsid w:val="00384ABB"/>
    <w:rsid w:val="00384FFC"/>
    <w:rsid w:val="00385704"/>
    <w:rsid w:val="00385A90"/>
    <w:rsid w:val="003861F6"/>
    <w:rsid w:val="00386A81"/>
    <w:rsid w:val="00386CED"/>
    <w:rsid w:val="00387141"/>
    <w:rsid w:val="0039047B"/>
    <w:rsid w:val="00391588"/>
    <w:rsid w:val="003918FC"/>
    <w:rsid w:val="00392D84"/>
    <w:rsid w:val="00393AD1"/>
    <w:rsid w:val="003942AC"/>
    <w:rsid w:val="00394DFB"/>
    <w:rsid w:val="00394E08"/>
    <w:rsid w:val="00394F3C"/>
    <w:rsid w:val="00395091"/>
    <w:rsid w:val="00395A1C"/>
    <w:rsid w:val="00396A76"/>
    <w:rsid w:val="00396C28"/>
    <w:rsid w:val="00396EE6"/>
    <w:rsid w:val="0039703D"/>
    <w:rsid w:val="003972C8"/>
    <w:rsid w:val="00397522"/>
    <w:rsid w:val="003A043A"/>
    <w:rsid w:val="003A0457"/>
    <w:rsid w:val="003A122A"/>
    <w:rsid w:val="003A322A"/>
    <w:rsid w:val="003A393C"/>
    <w:rsid w:val="003A407A"/>
    <w:rsid w:val="003A40A7"/>
    <w:rsid w:val="003A4554"/>
    <w:rsid w:val="003A5BDD"/>
    <w:rsid w:val="003A64FD"/>
    <w:rsid w:val="003A682F"/>
    <w:rsid w:val="003A6848"/>
    <w:rsid w:val="003A7727"/>
    <w:rsid w:val="003A7E1F"/>
    <w:rsid w:val="003B00D3"/>
    <w:rsid w:val="003B087C"/>
    <w:rsid w:val="003B10C5"/>
    <w:rsid w:val="003B10EC"/>
    <w:rsid w:val="003B138F"/>
    <w:rsid w:val="003B1399"/>
    <w:rsid w:val="003B1723"/>
    <w:rsid w:val="003B1857"/>
    <w:rsid w:val="003B194D"/>
    <w:rsid w:val="003B4B7D"/>
    <w:rsid w:val="003B4DD3"/>
    <w:rsid w:val="003B5A24"/>
    <w:rsid w:val="003B5C3D"/>
    <w:rsid w:val="003B79AF"/>
    <w:rsid w:val="003C0973"/>
    <w:rsid w:val="003C0D63"/>
    <w:rsid w:val="003C12B3"/>
    <w:rsid w:val="003C1496"/>
    <w:rsid w:val="003C14D5"/>
    <w:rsid w:val="003C14EE"/>
    <w:rsid w:val="003C190F"/>
    <w:rsid w:val="003C2132"/>
    <w:rsid w:val="003C2573"/>
    <w:rsid w:val="003C2768"/>
    <w:rsid w:val="003C30AB"/>
    <w:rsid w:val="003C3687"/>
    <w:rsid w:val="003C4537"/>
    <w:rsid w:val="003C4B6B"/>
    <w:rsid w:val="003C4E3D"/>
    <w:rsid w:val="003C59DD"/>
    <w:rsid w:val="003C5CDD"/>
    <w:rsid w:val="003C781F"/>
    <w:rsid w:val="003C785D"/>
    <w:rsid w:val="003D02E0"/>
    <w:rsid w:val="003D1303"/>
    <w:rsid w:val="003D2724"/>
    <w:rsid w:val="003D2D06"/>
    <w:rsid w:val="003D38AA"/>
    <w:rsid w:val="003D3B24"/>
    <w:rsid w:val="003D3BB3"/>
    <w:rsid w:val="003D54DA"/>
    <w:rsid w:val="003D58F4"/>
    <w:rsid w:val="003D5F74"/>
    <w:rsid w:val="003D6BB4"/>
    <w:rsid w:val="003D6E5B"/>
    <w:rsid w:val="003D708E"/>
    <w:rsid w:val="003D70A0"/>
    <w:rsid w:val="003E026C"/>
    <w:rsid w:val="003E02FF"/>
    <w:rsid w:val="003E05AF"/>
    <w:rsid w:val="003E0AB1"/>
    <w:rsid w:val="003E0ABA"/>
    <w:rsid w:val="003E1388"/>
    <w:rsid w:val="003E15E6"/>
    <w:rsid w:val="003E1CB2"/>
    <w:rsid w:val="003E2162"/>
    <w:rsid w:val="003E2C2F"/>
    <w:rsid w:val="003E3B2C"/>
    <w:rsid w:val="003E468C"/>
    <w:rsid w:val="003E5089"/>
    <w:rsid w:val="003E586D"/>
    <w:rsid w:val="003E5FEF"/>
    <w:rsid w:val="003E65C3"/>
    <w:rsid w:val="003E6B0C"/>
    <w:rsid w:val="003E6B22"/>
    <w:rsid w:val="003E71A1"/>
    <w:rsid w:val="003E7809"/>
    <w:rsid w:val="003F00F5"/>
    <w:rsid w:val="003F0A17"/>
    <w:rsid w:val="003F24B2"/>
    <w:rsid w:val="003F27FD"/>
    <w:rsid w:val="003F2AF4"/>
    <w:rsid w:val="003F2C11"/>
    <w:rsid w:val="003F3E89"/>
    <w:rsid w:val="003F5CF8"/>
    <w:rsid w:val="003F5EE3"/>
    <w:rsid w:val="003F643C"/>
    <w:rsid w:val="003F7233"/>
    <w:rsid w:val="003F730A"/>
    <w:rsid w:val="00400048"/>
    <w:rsid w:val="00400731"/>
    <w:rsid w:val="00400758"/>
    <w:rsid w:val="00400998"/>
    <w:rsid w:val="00400DDC"/>
    <w:rsid w:val="004010FF"/>
    <w:rsid w:val="00402209"/>
    <w:rsid w:val="004032ED"/>
    <w:rsid w:val="0040481F"/>
    <w:rsid w:val="00404CAD"/>
    <w:rsid w:val="00406034"/>
    <w:rsid w:val="00406A52"/>
    <w:rsid w:val="00406FA1"/>
    <w:rsid w:val="00410824"/>
    <w:rsid w:val="0041251D"/>
    <w:rsid w:val="004125D8"/>
    <w:rsid w:val="004126B8"/>
    <w:rsid w:val="00414225"/>
    <w:rsid w:val="004144BD"/>
    <w:rsid w:val="00414CAB"/>
    <w:rsid w:val="0041549E"/>
    <w:rsid w:val="00415917"/>
    <w:rsid w:val="00416D00"/>
    <w:rsid w:val="00416F50"/>
    <w:rsid w:val="004176C3"/>
    <w:rsid w:val="0041783F"/>
    <w:rsid w:val="00417910"/>
    <w:rsid w:val="00420777"/>
    <w:rsid w:val="00420C2C"/>
    <w:rsid w:val="00421B97"/>
    <w:rsid w:val="00421E00"/>
    <w:rsid w:val="00421FE2"/>
    <w:rsid w:val="0042266E"/>
    <w:rsid w:val="004227B4"/>
    <w:rsid w:val="004229A2"/>
    <w:rsid w:val="0042314C"/>
    <w:rsid w:val="00423B6F"/>
    <w:rsid w:val="00424AB9"/>
    <w:rsid w:val="00425B66"/>
    <w:rsid w:val="004263EC"/>
    <w:rsid w:val="00426616"/>
    <w:rsid w:val="004267B9"/>
    <w:rsid w:val="00426D02"/>
    <w:rsid w:val="00427036"/>
    <w:rsid w:val="00427422"/>
    <w:rsid w:val="00427A13"/>
    <w:rsid w:val="00427E37"/>
    <w:rsid w:val="00427EC1"/>
    <w:rsid w:val="00427F7B"/>
    <w:rsid w:val="00430A65"/>
    <w:rsid w:val="00430A69"/>
    <w:rsid w:val="004310B0"/>
    <w:rsid w:val="00432138"/>
    <w:rsid w:val="00433207"/>
    <w:rsid w:val="0043356C"/>
    <w:rsid w:val="00433B5D"/>
    <w:rsid w:val="00433B84"/>
    <w:rsid w:val="00434ADE"/>
    <w:rsid w:val="00434EB1"/>
    <w:rsid w:val="00435FB9"/>
    <w:rsid w:val="0043763B"/>
    <w:rsid w:val="00437D76"/>
    <w:rsid w:val="004405BD"/>
    <w:rsid w:val="00440D47"/>
    <w:rsid w:val="00441146"/>
    <w:rsid w:val="004415E7"/>
    <w:rsid w:val="00442691"/>
    <w:rsid w:val="00442F4A"/>
    <w:rsid w:val="00443B89"/>
    <w:rsid w:val="00444BD1"/>
    <w:rsid w:val="004452DA"/>
    <w:rsid w:val="004454E8"/>
    <w:rsid w:val="00445553"/>
    <w:rsid w:val="00445C70"/>
    <w:rsid w:val="00446358"/>
    <w:rsid w:val="004463E8"/>
    <w:rsid w:val="00447632"/>
    <w:rsid w:val="004501B4"/>
    <w:rsid w:val="00451084"/>
    <w:rsid w:val="004523C7"/>
    <w:rsid w:val="00453F68"/>
    <w:rsid w:val="00453FFE"/>
    <w:rsid w:val="00454C7F"/>
    <w:rsid w:val="00454EAD"/>
    <w:rsid w:val="0045574D"/>
    <w:rsid w:val="00456529"/>
    <w:rsid w:val="00456620"/>
    <w:rsid w:val="00457A93"/>
    <w:rsid w:val="00457CB7"/>
    <w:rsid w:val="00460DCB"/>
    <w:rsid w:val="00460FC1"/>
    <w:rsid w:val="004611A1"/>
    <w:rsid w:val="00461EE8"/>
    <w:rsid w:val="004626C3"/>
    <w:rsid w:val="0046275B"/>
    <w:rsid w:val="004630A5"/>
    <w:rsid w:val="00463636"/>
    <w:rsid w:val="0046389B"/>
    <w:rsid w:val="00464240"/>
    <w:rsid w:val="00464577"/>
    <w:rsid w:val="0046481C"/>
    <w:rsid w:val="00464924"/>
    <w:rsid w:val="004649C6"/>
    <w:rsid w:val="004653EC"/>
    <w:rsid w:val="00465470"/>
    <w:rsid w:val="00465CDB"/>
    <w:rsid w:val="0046702B"/>
    <w:rsid w:val="004670F7"/>
    <w:rsid w:val="00470541"/>
    <w:rsid w:val="00470640"/>
    <w:rsid w:val="00470666"/>
    <w:rsid w:val="0047094E"/>
    <w:rsid w:val="00470D1F"/>
    <w:rsid w:val="00471293"/>
    <w:rsid w:val="0047140A"/>
    <w:rsid w:val="00471FA0"/>
    <w:rsid w:val="0047263C"/>
    <w:rsid w:val="00473288"/>
    <w:rsid w:val="00473835"/>
    <w:rsid w:val="00473E51"/>
    <w:rsid w:val="0047412B"/>
    <w:rsid w:val="0047506D"/>
    <w:rsid w:val="00475E93"/>
    <w:rsid w:val="00476674"/>
    <w:rsid w:val="0047796D"/>
    <w:rsid w:val="00477AA1"/>
    <w:rsid w:val="00477E73"/>
    <w:rsid w:val="004806A8"/>
    <w:rsid w:val="004811AA"/>
    <w:rsid w:val="004818D4"/>
    <w:rsid w:val="004828FC"/>
    <w:rsid w:val="004847A8"/>
    <w:rsid w:val="004848AB"/>
    <w:rsid w:val="004849BB"/>
    <w:rsid w:val="00484CF9"/>
    <w:rsid w:val="00485036"/>
    <w:rsid w:val="00485697"/>
    <w:rsid w:val="00485F32"/>
    <w:rsid w:val="004860AD"/>
    <w:rsid w:val="00486367"/>
    <w:rsid w:val="004863C8"/>
    <w:rsid w:val="004866E7"/>
    <w:rsid w:val="00486849"/>
    <w:rsid w:val="00486ACE"/>
    <w:rsid w:val="00487759"/>
    <w:rsid w:val="00490190"/>
    <w:rsid w:val="0049098C"/>
    <w:rsid w:val="00490FBA"/>
    <w:rsid w:val="00492216"/>
    <w:rsid w:val="00492684"/>
    <w:rsid w:val="00492BA8"/>
    <w:rsid w:val="00493138"/>
    <w:rsid w:val="00493AE8"/>
    <w:rsid w:val="004965F9"/>
    <w:rsid w:val="004965FB"/>
    <w:rsid w:val="00496FEC"/>
    <w:rsid w:val="004971EA"/>
    <w:rsid w:val="004978E5"/>
    <w:rsid w:val="004A040C"/>
    <w:rsid w:val="004A0667"/>
    <w:rsid w:val="004A12D6"/>
    <w:rsid w:val="004A16B8"/>
    <w:rsid w:val="004A1920"/>
    <w:rsid w:val="004A1BFC"/>
    <w:rsid w:val="004A1F95"/>
    <w:rsid w:val="004A2220"/>
    <w:rsid w:val="004A3208"/>
    <w:rsid w:val="004A36E0"/>
    <w:rsid w:val="004A3CBF"/>
    <w:rsid w:val="004A4B3F"/>
    <w:rsid w:val="004A5BD4"/>
    <w:rsid w:val="004A5E5C"/>
    <w:rsid w:val="004A732F"/>
    <w:rsid w:val="004A7381"/>
    <w:rsid w:val="004A7411"/>
    <w:rsid w:val="004A7981"/>
    <w:rsid w:val="004A7DE7"/>
    <w:rsid w:val="004B0624"/>
    <w:rsid w:val="004B0E60"/>
    <w:rsid w:val="004B1158"/>
    <w:rsid w:val="004B1509"/>
    <w:rsid w:val="004B1DFD"/>
    <w:rsid w:val="004B20AC"/>
    <w:rsid w:val="004B365B"/>
    <w:rsid w:val="004B4C41"/>
    <w:rsid w:val="004B5032"/>
    <w:rsid w:val="004B5090"/>
    <w:rsid w:val="004B5247"/>
    <w:rsid w:val="004B562F"/>
    <w:rsid w:val="004B5779"/>
    <w:rsid w:val="004B5A6E"/>
    <w:rsid w:val="004B5AC8"/>
    <w:rsid w:val="004B5CC8"/>
    <w:rsid w:val="004B602C"/>
    <w:rsid w:val="004B6644"/>
    <w:rsid w:val="004B75F5"/>
    <w:rsid w:val="004C224D"/>
    <w:rsid w:val="004C23CC"/>
    <w:rsid w:val="004C2FBE"/>
    <w:rsid w:val="004C3DFF"/>
    <w:rsid w:val="004C3ECC"/>
    <w:rsid w:val="004C3F60"/>
    <w:rsid w:val="004C49B5"/>
    <w:rsid w:val="004C5C45"/>
    <w:rsid w:val="004C5D6B"/>
    <w:rsid w:val="004C6C0F"/>
    <w:rsid w:val="004C6D76"/>
    <w:rsid w:val="004C716E"/>
    <w:rsid w:val="004C7354"/>
    <w:rsid w:val="004C7BF6"/>
    <w:rsid w:val="004D0C0B"/>
    <w:rsid w:val="004D0ECD"/>
    <w:rsid w:val="004D2862"/>
    <w:rsid w:val="004D2C48"/>
    <w:rsid w:val="004D49D5"/>
    <w:rsid w:val="004D5917"/>
    <w:rsid w:val="004D5A86"/>
    <w:rsid w:val="004D681A"/>
    <w:rsid w:val="004D6865"/>
    <w:rsid w:val="004D6A9D"/>
    <w:rsid w:val="004D7217"/>
    <w:rsid w:val="004D74EE"/>
    <w:rsid w:val="004E049F"/>
    <w:rsid w:val="004E0FE5"/>
    <w:rsid w:val="004E1C9D"/>
    <w:rsid w:val="004E28D1"/>
    <w:rsid w:val="004E2C1B"/>
    <w:rsid w:val="004E39C2"/>
    <w:rsid w:val="004E3F38"/>
    <w:rsid w:val="004E43F8"/>
    <w:rsid w:val="004E446C"/>
    <w:rsid w:val="004E48FB"/>
    <w:rsid w:val="004E48FD"/>
    <w:rsid w:val="004E556C"/>
    <w:rsid w:val="004E5712"/>
    <w:rsid w:val="004E57C5"/>
    <w:rsid w:val="004E5BB6"/>
    <w:rsid w:val="004E6B24"/>
    <w:rsid w:val="004E79A6"/>
    <w:rsid w:val="004E7D53"/>
    <w:rsid w:val="004F090C"/>
    <w:rsid w:val="004F0CEF"/>
    <w:rsid w:val="004F1506"/>
    <w:rsid w:val="004F22CA"/>
    <w:rsid w:val="004F2453"/>
    <w:rsid w:val="004F2535"/>
    <w:rsid w:val="004F25B4"/>
    <w:rsid w:val="004F3AA4"/>
    <w:rsid w:val="004F3C7D"/>
    <w:rsid w:val="004F45FF"/>
    <w:rsid w:val="004F492C"/>
    <w:rsid w:val="004F4F44"/>
    <w:rsid w:val="004F5064"/>
    <w:rsid w:val="004F50D4"/>
    <w:rsid w:val="004F547C"/>
    <w:rsid w:val="004F54AA"/>
    <w:rsid w:val="004F7EAD"/>
    <w:rsid w:val="00500178"/>
    <w:rsid w:val="0050027A"/>
    <w:rsid w:val="00500731"/>
    <w:rsid w:val="00500B4D"/>
    <w:rsid w:val="00500E0E"/>
    <w:rsid w:val="00502218"/>
    <w:rsid w:val="00502BD1"/>
    <w:rsid w:val="00503AD6"/>
    <w:rsid w:val="0050463C"/>
    <w:rsid w:val="005056FF"/>
    <w:rsid w:val="005061BD"/>
    <w:rsid w:val="0050641B"/>
    <w:rsid w:val="00506942"/>
    <w:rsid w:val="00506B7C"/>
    <w:rsid w:val="00507B76"/>
    <w:rsid w:val="00507D5E"/>
    <w:rsid w:val="005103D2"/>
    <w:rsid w:val="00510990"/>
    <w:rsid w:val="005109C9"/>
    <w:rsid w:val="005116C4"/>
    <w:rsid w:val="0051183D"/>
    <w:rsid w:val="00511E20"/>
    <w:rsid w:val="0051264D"/>
    <w:rsid w:val="005127DC"/>
    <w:rsid w:val="00512F4E"/>
    <w:rsid w:val="00513CD5"/>
    <w:rsid w:val="005140A0"/>
    <w:rsid w:val="00514F2A"/>
    <w:rsid w:val="00515626"/>
    <w:rsid w:val="00515B0A"/>
    <w:rsid w:val="005168CC"/>
    <w:rsid w:val="00516F9D"/>
    <w:rsid w:val="00517180"/>
    <w:rsid w:val="00517561"/>
    <w:rsid w:val="00520325"/>
    <w:rsid w:val="00520444"/>
    <w:rsid w:val="005207F8"/>
    <w:rsid w:val="00520A08"/>
    <w:rsid w:val="005220FB"/>
    <w:rsid w:val="00522E6B"/>
    <w:rsid w:val="005231DD"/>
    <w:rsid w:val="00523329"/>
    <w:rsid w:val="005234BB"/>
    <w:rsid w:val="0052399E"/>
    <w:rsid w:val="00523A62"/>
    <w:rsid w:val="00523A73"/>
    <w:rsid w:val="00525563"/>
    <w:rsid w:val="0052594E"/>
    <w:rsid w:val="00525E47"/>
    <w:rsid w:val="0052780C"/>
    <w:rsid w:val="00527C0F"/>
    <w:rsid w:val="00530E98"/>
    <w:rsid w:val="00532038"/>
    <w:rsid w:val="005341F3"/>
    <w:rsid w:val="0053440A"/>
    <w:rsid w:val="0053539B"/>
    <w:rsid w:val="005357EC"/>
    <w:rsid w:val="00535A24"/>
    <w:rsid w:val="00536302"/>
    <w:rsid w:val="005364D3"/>
    <w:rsid w:val="005367AD"/>
    <w:rsid w:val="00536AED"/>
    <w:rsid w:val="00540065"/>
    <w:rsid w:val="00540F1B"/>
    <w:rsid w:val="00541475"/>
    <w:rsid w:val="00541746"/>
    <w:rsid w:val="005422CF"/>
    <w:rsid w:val="0054279F"/>
    <w:rsid w:val="00542B31"/>
    <w:rsid w:val="00542B7E"/>
    <w:rsid w:val="00543B4F"/>
    <w:rsid w:val="005446C7"/>
    <w:rsid w:val="0054486A"/>
    <w:rsid w:val="00544BEC"/>
    <w:rsid w:val="00544F8A"/>
    <w:rsid w:val="00544F9B"/>
    <w:rsid w:val="00544FBC"/>
    <w:rsid w:val="00545754"/>
    <w:rsid w:val="00546BC4"/>
    <w:rsid w:val="005473FE"/>
    <w:rsid w:val="0054756E"/>
    <w:rsid w:val="00547635"/>
    <w:rsid w:val="00547C55"/>
    <w:rsid w:val="00550138"/>
    <w:rsid w:val="0055079C"/>
    <w:rsid w:val="00550AB7"/>
    <w:rsid w:val="00550D65"/>
    <w:rsid w:val="00551114"/>
    <w:rsid w:val="00551176"/>
    <w:rsid w:val="0055162E"/>
    <w:rsid w:val="0055172C"/>
    <w:rsid w:val="00551A5C"/>
    <w:rsid w:val="005524C8"/>
    <w:rsid w:val="00553B0F"/>
    <w:rsid w:val="005540AF"/>
    <w:rsid w:val="005548B0"/>
    <w:rsid w:val="00555721"/>
    <w:rsid w:val="00555B0F"/>
    <w:rsid w:val="00555D8B"/>
    <w:rsid w:val="00555E60"/>
    <w:rsid w:val="005562F8"/>
    <w:rsid w:val="00556FDD"/>
    <w:rsid w:val="00557A71"/>
    <w:rsid w:val="00561354"/>
    <w:rsid w:val="00561405"/>
    <w:rsid w:val="00562CD9"/>
    <w:rsid w:val="00563534"/>
    <w:rsid w:val="00564C10"/>
    <w:rsid w:val="00564DAE"/>
    <w:rsid w:val="0056519F"/>
    <w:rsid w:val="00565822"/>
    <w:rsid w:val="00565BAA"/>
    <w:rsid w:val="00565EDE"/>
    <w:rsid w:val="005671F0"/>
    <w:rsid w:val="005679CD"/>
    <w:rsid w:val="00567D81"/>
    <w:rsid w:val="00571C2F"/>
    <w:rsid w:val="00571E90"/>
    <w:rsid w:val="0057215E"/>
    <w:rsid w:val="00573476"/>
    <w:rsid w:val="00573F19"/>
    <w:rsid w:val="0057494C"/>
    <w:rsid w:val="00575041"/>
    <w:rsid w:val="005756C7"/>
    <w:rsid w:val="0057608F"/>
    <w:rsid w:val="00576105"/>
    <w:rsid w:val="005766CD"/>
    <w:rsid w:val="00576E15"/>
    <w:rsid w:val="00577375"/>
    <w:rsid w:val="0057749C"/>
    <w:rsid w:val="00580B35"/>
    <w:rsid w:val="0058117D"/>
    <w:rsid w:val="005816E0"/>
    <w:rsid w:val="00581708"/>
    <w:rsid w:val="00581DDA"/>
    <w:rsid w:val="00582C74"/>
    <w:rsid w:val="00583068"/>
    <w:rsid w:val="0058322B"/>
    <w:rsid w:val="00583DEE"/>
    <w:rsid w:val="00584182"/>
    <w:rsid w:val="00584E16"/>
    <w:rsid w:val="00585CA4"/>
    <w:rsid w:val="00586213"/>
    <w:rsid w:val="0058659C"/>
    <w:rsid w:val="00587AEE"/>
    <w:rsid w:val="00590772"/>
    <w:rsid w:val="005907CB"/>
    <w:rsid w:val="00590890"/>
    <w:rsid w:val="00590FC0"/>
    <w:rsid w:val="00591135"/>
    <w:rsid w:val="005913E7"/>
    <w:rsid w:val="00591F69"/>
    <w:rsid w:val="0059276A"/>
    <w:rsid w:val="005937AA"/>
    <w:rsid w:val="005939B2"/>
    <w:rsid w:val="00593BCF"/>
    <w:rsid w:val="00593C2B"/>
    <w:rsid w:val="005941D5"/>
    <w:rsid w:val="0059426F"/>
    <w:rsid w:val="00594590"/>
    <w:rsid w:val="005956D3"/>
    <w:rsid w:val="00595D76"/>
    <w:rsid w:val="00596B0B"/>
    <w:rsid w:val="00596D27"/>
    <w:rsid w:val="00596F2F"/>
    <w:rsid w:val="00597BBD"/>
    <w:rsid w:val="005A07D6"/>
    <w:rsid w:val="005A0F4B"/>
    <w:rsid w:val="005A0FAE"/>
    <w:rsid w:val="005A135B"/>
    <w:rsid w:val="005A1A23"/>
    <w:rsid w:val="005A1C64"/>
    <w:rsid w:val="005A2649"/>
    <w:rsid w:val="005A265F"/>
    <w:rsid w:val="005A2875"/>
    <w:rsid w:val="005A45FD"/>
    <w:rsid w:val="005A4B57"/>
    <w:rsid w:val="005A582B"/>
    <w:rsid w:val="005A5D5F"/>
    <w:rsid w:val="005A64E1"/>
    <w:rsid w:val="005A6EB4"/>
    <w:rsid w:val="005A7435"/>
    <w:rsid w:val="005A7CD6"/>
    <w:rsid w:val="005B01D7"/>
    <w:rsid w:val="005B0A90"/>
    <w:rsid w:val="005B0D83"/>
    <w:rsid w:val="005B1589"/>
    <w:rsid w:val="005B1B7F"/>
    <w:rsid w:val="005B20B8"/>
    <w:rsid w:val="005B2114"/>
    <w:rsid w:val="005B2D59"/>
    <w:rsid w:val="005B3C98"/>
    <w:rsid w:val="005B4535"/>
    <w:rsid w:val="005B5E57"/>
    <w:rsid w:val="005B6059"/>
    <w:rsid w:val="005B6322"/>
    <w:rsid w:val="005B6440"/>
    <w:rsid w:val="005B67C4"/>
    <w:rsid w:val="005B6C23"/>
    <w:rsid w:val="005C02D7"/>
    <w:rsid w:val="005C0C6A"/>
    <w:rsid w:val="005C0C85"/>
    <w:rsid w:val="005C1DC7"/>
    <w:rsid w:val="005C2E11"/>
    <w:rsid w:val="005C3753"/>
    <w:rsid w:val="005C3B39"/>
    <w:rsid w:val="005C43E1"/>
    <w:rsid w:val="005C52A9"/>
    <w:rsid w:val="005C557E"/>
    <w:rsid w:val="005C5AD5"/>
    <w:rsid w:val="005C79A4"/>
    <w:rsid w:val="005C7B30"/>
    <w:rsid w:val="005D04C1"/>
    <w:rsid w:val="005D05A2"/>
    <w:rsid w:val="005D17AC"/>
    <w:rsid w:val="005D2DAB"/>
    <w:rsid w:val="005D337D"/>
    <w:rsid w:val="005D3781"/>
    <w:rsid w:val="005D402B"/>
    <w:rsid w:val="005D4B8B"/>
    <w:rsid w:val="005D528E"/>
    <w:rsid w:val="005D5528"/>
    <w:rsid w:val="005D5C0C"/>
    <w:rsid w:val="005D5C64"/>
    <w:rsid w:val="005D698B"/>
    <w:rsid w:val="005D6B3B"/>
    <w:rsid w:val="005D7066"/>
    <w:rsid w:val="005D723A"/>
    <w:rsid w:val="005D7467"/>
    <w:rsid w:val="005D7FDC"/>
    <w:rsid w:val="005E036C"/>
    <w:rsid w:val="005E061D"/>
    <w:rsid w:val="005E30AD"/>
    <w:rsid w:val="005E3476"/>
    <w:rsid w:val="005E4C19"/>
    <w:rsid w:val="005E54A8"/>
    <w:rsid w:val="005E56FF"/>
    <w:rsid w:val="005E596F"/>
    <w:rsid w:val="005E5D6A"/>
    <w:rsid w:val="005E623A"/>
    <w:rsid w:val="005E6ECF"/>
    <w:rsid w:val="005E6F18"/>
    <w:rsid w:val="005F0D4B"/>
    <w:rsid w:val="005F17C3"/>
    <w:rsid w:val="005F1D2D"/>
    <w:rsid w:val="005F1DE9"/>
    <w:rsid w:val="005F286B"/>
    <w:rsid w:val="005F295B"/>
    <w:rsid w:val="005F2A76"/>
    <w:rsid w:val="005F2F3C"/>
    <w:rsid w:val="005F3151"/>
    <w:rsid w:val="005F36EA"/>
    <w:rsid w:val="005F3FE6"/>
    <w:rsid w:val="005F481B"/>
    <w:rsid w:val="005F4F18"/>
    <w:rsid w:val="005F63A2"/>
    <w:rsid w:val="005F654F"/>
    <w:rsid w:val="005F704E"/>
    <w:rsid w:val="005F7206"/>
    <w:rsid w:val="005F7680"/>
    <w:rsid w:val="0060006F"/>
    <w:rsid w:val="00600928"/>
    <w:rsid w:val="00601051"/>
    <w:rsid w:val="00601152"/>
    <w:rsid w:val="006012F8"/>
    <w:rsid w:val="0060150B"/>
    <w:rsid w:val="006026B6"/>
    <w:rsid w:val="00602827"/>
    <w:rsid w:val="00602BB6"/>
    <w:rsid w:val="006030B9"/>
    <w:rsid w:val="00603246"/>
    <w:rsid w:val="00603A55"/>
    <w:rsid w:val="00605CD3"/>
    <w:rsid w:val="00606374"/>
    <w:rsid w:val="006079BF"/>
    <w:rsid w:val="00607D8D"/>
    <w:rsid w:val="00607EE9"/>
    <w:rsid w:val="00610228"/>
    <w:rsid w:val="006110C6"/>
    <w:rsid w:val="0061125C"/>
    <w:rsid w:val="00611586"/>
    <w:rsid w:val="00611A12"/>
    <w:rsid w:val="00612BF4"/>
    <w:rsid w:val="0061328E"/>
    <w:rsid w:val="006146C2"/>
    <w:rsid w:val="00615005"/>
    <w:rsid w:val="0061545B"/>
    <w:rsid w:val="0061587E"/>
    <w:rsid w:val="00615F36"/>
    <w:rsid w:val="0061665B"/>
    <w:rsid w:val="0061701C"/>
    <w:rsid w:val="00617059"/>
    <w:rsid w:val="006170AD"/>
    <w:rsid w:val="00617606"/>
    <w:rsid w:val="00617812"/>
    <w:rsid w:val="00617983"/>
    <w:rsid w:val="006179D6"/>
    <w:rsid w:val="00620556"/>
    <w:rsid w:val="00621711"/>
    <w:rsid w:val="0062212E"/>
    <w:rsid w:val="0062242B"/>
    <w:rsid w:val="00622548"/>
    <w:rsid w:val="006226ED"/>
    <w:rsid w:val="006227D9"/>
    <w:rsid w:val="006245FB"/>
    <w:rsid w:val="006249F5"/>
    <w:rsid w:val="00624C2D"/>
    <w:rsid w:val="006269B8"/>
    <w:rsid w:val="00627D97"/>
    <w:rsid w:val="006301D1"/>
    <w:rsid w:val="006307E4"/>
    <w:rsid w:val="00631746"/>
    <w:rsid w:val="00631CEB"/>
    <w:rsid w:val="00632A97"/>
    <w:rsid w:val="00632BB7"/>
    <w:rsid w:val="00633919"/>
    <w:rsid w:val="00633F71"/>
    <w:rsid w:val="006340BE"/>
    <w:rsid w:val="0063470F"/>
    <w:rsid w:val="0063487B"/>
    <w:rsid w:val="006360FA"/>
    <w:rsid w:val="006369B3"/>
    <w:rsid w:val="00636EC3"/>
    <w:rsid w:val="00640174"/>
    <w:rsid w:val="00641609"/>
    <w:rsid w:val="006418E4"/>
    <w:rsid w:val="00643C7F"/>
    <w:rsid w:val="006444F2"/>
    <w:rsid w:val="00644A1A"/>
    <w:rsid w:val="00645352"/>
    <w:rsid w:val="00645BC2"/>
    <w:rsid w:val="006462EA"/>
    <w:rsid w:val="00646F84"/>
    <w:rsid w:val="00646F8E"/>
    <w:rsid w:val="006474CC"/>
    <w:rsid w:val="00647519"/>
    <w:rsid w:val="006476E7"/>
    <w:rsid w:val="0065087E"/>
    <w:rsid w:val="00650923"/>
    <w:rsid w:val="00650E30"/>
    <w:rsid w:val="00652200"/>
    <w:rsid w:val="006527BD"/>
    <w:rsid w:val="00653540"/>
    <w:rsid w:val="00655699"/>
    <w:rsid w:val="00655777"/>
    <w:rsid w:val="0065639B"/>
    <w:rsid w:val="00657519"/>
    <w:rsid w:val="006575B2"/>
    <w:rsid w:val="00657674"/>
    <w:rsid w:val="006577D7"/>
    <w:rsid w:val="00657D99"/>
    <w:rsid w:val="00657FCC"/>
    <w:rsid w:val="0066070A"/>
    <w:rsid w:val="006608FE"/>
    <w:rsid w:val="00660DBA"/>
    <w:rsid w:val="00660EF0"/>
    <w:rsid w:val="00661005"/>
    <w:rsid w:val="006615A3"/>
    <w:rsid w:val="00661FB7"/>
    <w:rsid w:val="00663113"/>
    <w:rsid w:val="00663524"/>
    <w:rsid w:val="006641AC"/>
    <w:rsid w:val="0066491E"/>
    <w:rsid w:val="00665390"/>
    <w:rsid w:val="00665724"/>
    <w:rsid w:val="00665C16"/>
    <w:rsid w:val="00665F76"/>
    <w:rsid w:val="00665FB5"/>
    <w:rsid w:val="00667B17"/>
    <w:rsid w:val="00667B78"/>
    <w:rsid w:val="0067067E"/>
    <w:rsid w:val="006708DF"/>
    <w:rsid w:val="00670B75"/>
    <w:rsid w:val="00673BBA"/>
    <w:rsid w:val="00673FDD"/>
    <w:rsid w:val="006750A2"/>
    <w:rsid w:val="0067542E"/>
    <w:rsid w:val="0067556B"/>
    <w:rsid w:val="006757D1"/>
    <w:rsid w:val="00675F1B"/>
    <w:rsid w:val="00676055"/>
    <w:rsid w:val="006776A3"/>
    <w:rsid w:val="00677BCE"/>
    <w:rsid w:val="006801D9"/>
    <w:rsid w:val="00681413"/>
    <w:rsid w:val="0068467D"/>
    <w:rsid w:val="006850A2"/>
    <w:rsid w:val="006855A7"/>
    <w:rsid w:val="0068597E"/>
    <w:rsid w:val="00685A78"/>
    <w:rsid w:val="0068620D"/>
    <w:rsid w:val="006863CD"/>
    <w:rsid w:val="006863FE"/>
    <w:rsid w:val="00686A75"/>
    <w:rsid w:val="00686B0C"/>
    <w:rsid w:val="006870AB"/>
    <w:rsid w:val="006872ED"/>
    <w:rsid w:val="00687B2E"/>
    <w:rsid w:val="0069084C"/>
    <w:rsid w:val="00692701"/>
    <w:rsid w:val="0069333C"/>
    <w:rsid w:val="0069386F"/>
    <w:rsid w:val="00694637"/>
    <w:rsid w:val="006948F3"/>
    <w:rsid w:val="00695051"/>
    <w:rsid w:val="006953AE"/>
    <w:rsid w:val="006967D2"/>
    <w:rsid w:val="0069745F"/>
    <w:rsid w:val="0069786B"/>
    <w:rsid w:val="006A1CE1"/>
    <w:rsid w:val="006A2D74"/>
    <w:rsid w:val="006A3268"/>
    <w:rsid w:val="006A360F"/>
    <w:rsid w:val="006A4043"/>
    <w:rsid w:val="006A43FA"/>
    <w:rsid w:val="006A46B5"/>
    <w:rsid w:val="006A4ADD"/>
    <w:rsid w:val="006A54BD"/>
    <w:rsid w:val="006A57F3"/>
    <w:rsid w:val="006A6BFE"/>
    <w:rsid w:val="006A7151"/>
    <w:rsid w:val="006A726B"/>
    <w:rsid w:val="006A73B7"/>
    <w:rsid w:val="006A7404"/>
    <w:rsid w:val="006A7A78"/>
    <w:rsid w:val="006A7AFE"/>
    <w:rsid w:val="006B08E4"/>
    <w:rsid w:val="006B33A6"/>
    <w:rsid w:val="006B4456"/>
    <w:rsid w:val="006B5778"/>
    <w:rsid w:val="006B6A4B"/>
    <w:rsid w:val="006B6FFB"/>
    <w:rsid w:val="006B72AD"/>
    <w:rsid w:val="006B7D24"/>
    <w:rsid w:val="006C091A"/>
    <w:rsid w:val="006C14CF"/>
    <w:rsid w:val="006C171F"/>
    <w:rsid w:val="006C186C"/>
    <w:rsid w:val="006C1AB6"/>
    <w:rsid w:val="006C2A75"/>
    <w:rsid w:val="006C2B8B"/>
    <w:rsid w:val="006C32BF"/>
    <w:rsid w:val="006C36FB"/>
    <w:rsid w:val="006C3C6E"/>
    <w:rsid w:val="006C3E07"/>
    <w:rsid w:val="006C422C"/>
    <w:rsid w:val="006C4E27"/>
    <w:rsid w:val="006C5AE8"/>
    <w:rsid w:val="006C5EFA"/>
    <w:rsid w:val="006C67AC"/>
    <w:rsid w:val="006C686E"/>
    <w:rsid w:val="006C6A36"/>
    <w:rsid w:val="006C797B"/>
    <w:rsid w:val="006C7A31"/>
    <w:rsid w:val="006C7FBF"/>
    <w:rsid w:val="006D0D18"/>
    <w:rsid w:val="006D0D5B"/>
    <w:rsid w:val="006D2184"/>
    <w:rsid w:val="006D225B"/>
    <w:rsid w:val="006D3598"/>
    <w:rsid w:val="006D3742"/>
    <w:rsid w:val="006D3B0C"/>
    <w:rsid w:val="006D424A"/>
    <w:rsid w:val="006D43BD"/>
    <w:rsid w:val="006D4E92"/>
    <w:rsid w:val="006D6777"/>
    <w:rsid w:val="006D75BA"/>
    <w:rsid w:val="006E0073"/>
    <w:rsid w:val="006E01F4"/>
    <w:rsid w:val="006E196D"/>
    <w:rsid w:val="006E2EA1"/>
    <w:rsid w:val="006E4198"/>
    <w:rsid w:val="006E465B"/>
    <w:rsid w:val="006E48D5"/>
    <w:rsid w:val="006E4CC1"/>
    <w:rsid w:val="006E6312"/>
    <w:rsid w:val="006E67F8"/>
    <w:rsid w:val="006E6B9B"/>
    <w:rsid w:val="006E7774"/>
    <w:rsid w:val="006F0100"/>
    <w:rsid w:val="006F1C71"/>
    <w:rsid w:val="006F2C94"/>
    <w:rsid w:val="006F312D"/>
    <w:rsid w:val="006F422D"/>
    <w:rsid w:val="006F4635"/>
    <w:rsid w:val="006F48F5"/>
    <w:rsid w:val="006F4B22"/>
    <w:rsid w:val="006F4F83"/>
    <w:rsid w:val="006F666A"/>
    <w:rsid w:val="006F709F"/>
    <w:rsid w:val="006F7671"/>
    <w:rsid w:val="006F7B80"/>
    <w:rsid w:val="0070097F"/>
    <w:rsid w:val="00701068"/>
    <w:rsid w:val="0070157F"/>
    <w:rsid w:val="00701EEE"/>
    <w:rsid w:val="00702EE6"/>
    <w:rsid w:val="00703634"/>
    <w:rsid w:val="00703F1D"/>
    <w:rsid w:val="00704170"/>
    <w:rsid w:val="00704372"/>
    <w:rsid w:val="00704528"/>
    <w:rsid w:val="00704570"/>
    <w:rsid w:val="00705E3D"/>
    <w:rsid w:val="00706190"/>
    <w:rsid w:val="007078F2"/>
    <w:rsid w:val="0070794E"/>
    <w:rsid w:val="00707D16"/>
    <w:rsid w:val="0071023F"/>
    <w:rsid w:val="0071066F"/>
    <w:rsid w:val="007111E1"/>
    <w:rsid w:val="0071122E"/>
    <w:rsid w:val="00711BF5"/>
    <w:rsid w:val="0071216A"/>
    <w:rsid w:val="007123DD"/>
    <w:rsid w:val="00712C30"/>
    <w:rsid w:val="00713004"/>
    <w:rsid w:val="007130D2"/>
    <w:rsid w:val="0071339F"/>
    <w:rsid w:val="00713816"/>
    <w:rsid w:val="007139A5"/>
    <w:rsid w:val="00714E55"/>
    <w:rsid w:val="007153F9"/>
    <w:rsid w:val="007155F0"/>
    <w:rsid w:val="00715B3E"/>
    <w:rsid w:val="00715BA7"/>
    <w:rsid w:val="007160DC"/>
    <w:rsid w:val="00717361"/>
    <w:rsid w:val="00717CC8"/>
    <w:rsid w:val="007216EC"/>
    <w:rsid w:val="00721AF2"/>
    <w:rsid w:val="00721DC8"/>
    <w:rsid w:val="0072332E"/>
    <w:rsid w:val="007233CE"/>
    <w:rsid w:val="0072539E"/>
    <w:rsid w:val="00725FF3"/>
    <w:rsid w:val="00726E45"/>
    <w:rsid w:val="00727930"/>
    <w:rsid w:val="00727D1A"/>
    <w:rsid w:val="007301EC"/>
    <w:rsid w:val="00730253"/>
    <w:rsid w:val="007304F8"/>
    <w:rsid w:val="00732310"/>
    <w:rsid w:val="00732341"/>
    <w:rsid w:val="00732526"/>
    <w:rsid w:val="00732976"/>
    <w:rsid w:val="00732AAC"/>
    <w:rsid w:val="00733B99"/>
    <w:rsid w:val="00733C12"/>
    <w:rsid w:val="0073431D"/>
    <w:rsid w:val="00734CA9"/>
    <w:rsid w:val="0073643C"/>
    <w:rsid w:val="0073661C"/>
    <w:rsid w:val="007367E0"/>
    <w:rsid w:val="00736914"/>
    <w:rsid w:val="00737270"/>
    <w:rsid w:val="00737693"/>
    <w:rsid w:val="007376C1"/>
    <w:rsid w:val="00737756"/>
    <w:rsid w:val="0073794E"/>
    <w:rsid w:val="00737F95"/>
    <w:rsid w:val="00740249"/>
    <w:rsid w:val="0074078D"/>
    <w:rsid w:val="007408CE"/>
    <w:rsid w:val="00741FB8"/>
    <w:rsid w:val="00742751"/>
    <w:rsid w:val="00743B1A"/>
    <w:rsid w:val="00744044"/>
    <w:rsid w:val="00744500"/>
    <w:rsid w:val="0074452C"/>
    <w:rsid w:val="0074486B"/>
    <w:rsid w:val="007448B5"/>
    <w:rsid w:val="007449A0"/>
    <w:rsid w:val="00745FBA"/>
    <w:rsid w:val="00747A3B"/>
    <w:rsid w:val="00750944"/>
    <w:rsid w:val="0075097E"/>
    <w:rsid w:val="00750B26"/>
    <w:rsid w:val="00751124"/>
    <w:rsid w:val="0075122E"/>
    <w:rsid w:val="00751FFC"/>
    <w:rsid w:val="00752ECE"/>
    <w:rsid w:val="00752F89"/>
    <w:rsid w:val="00753901"/>
    <w:rsid w:val="00754DD9"/>
    <w:rsid w:val="0075505A"/>
    <w:rsid w:val="007558CC"/>
    <w:rsid w:val="00755B3C"/>
    <w:rsid w:val="007560EB"/>
    <w:rsid w:val="0075751A"/>
    <w:rsid w:val="00757BD0"/>
    <w:rsid w:val="007602AC"/>
    <w:rsid w:val="00760AEC"/>
    <w:rsid w:val="00761783"/>
    <w:rsid w:val="00761AF7"/>
    <w:rsid w:val="00761B08"/>
    <w:rsid w:val="00761B2D"/>
    <w:rsid w:val="00761E7B"/>
    <w:rsid w:val="00762021"/>
    <w:rsid w:val="00762681"/>
    <w:rsid w:val="007628FB"/>
    <w:rsid w:val="00763190"/>
    <w:rsid w:val="00764686"/>
    <w:rsid w:val="007648DD"/>
    <w:rsid w:val="00764C6E"/>
    <w:rsid w:val="00766C2C"/>
    <w:rsid w:val="00767D77"/>
    <w:rsid w:val="00770B8D"/>
    <w:rsid w:val="00770D46"/>
    <w:rsid w:val="00773176"/>
    <w:rsid w:val="007738E3"/>
    <w:rsid w:val="00773AED"/>
    <w:rsid w:val="00773D64"/>
    <w:rsid w:val="0077457D"/>
    <w:rsid w:val="00774B80"/>
    <w:rsid w:val="00776C93"/>
    <w:rsid w:val="00777C1E"/>
    <w:rsid w:val="007803C8"/>
    <w:rsid w:val="00780A5C"/>
    <w:rsid w:val="00782239"/>
    <w:rsid w:val="0078356A"/>
    <w:rsid w:val="00783666"/>
    <w:rsid w:val="00783D16"/>
    <w:rsid w:val="00783EBF"/>
    <w:rsid w:val="0078478B"/>
    <w:rsid w:val="00784E5D"/>
    <w:rsid w:val="00785157"/>
    <w:rsid w:val="007859B1"/>
    <w:rsid w:val="007866D0"/>
    <w:rsid w:val="00786A47"/>
    <w:rsid w:val="00786C4A"/>
    <w:rsid w:val="00786FF1"/>
    <w:rsid w:val="00787E55"/>
    <w:rsid w:val="0079082B"/>
    <w:rsid w:val="00790C7F"/>
    <w:rsid w:val="007915CB"/>
    <w:rsid w:val="00791997"/>
    <w:rsid w:val="00791EAE"/>
    <w:rsid w:val="00791F02"/>
    <w:rsid w:val="00792F6B"/>
    <w:rsid w:val="007942E2"/>
    <w:rsid w:val="00794616"/>
    <w:rsid w:val="00795E68"/>
    <w:rsid w:val="007971CC"/>
    <w:rsid w:val="0079724B"/>
    <w:rsid w:val="00797585"/>
    <w:rsid w:val="007A0421"/>
    <w:rsid w:val="007A0E94"/>
    <w:rsid w:val="007A1CFA"/>
    <w:rsid w:val="007A21E7"/>
    <w:rsid w:val="007A3AA6"/>
    <w:rsid w:val="007A41A0"/>
    <w:rsid w:val="007A4C1A"/>
    <w:rsid w:val="007A5E57"/>
    <w:rsid w:val="007A66DC"/>
    <w:rsid w:val="007A676C"/>
    <w:rsid w:val="007A6A6D"/>
    <w:rsid w:val="007A6D07"/>
    <w:rsid w:val="007A7209"/>
    <w:rsid w:val="007A7A63"/>
    <w:rsid w:val="007A7AA8"/>
    <w:rsid w:val="007A7AFC"/>
    <w:rsid w:val="007A7C22"/>
    <w:rsid w:val="007B0BB2"/>
    <w:rsid w:val="007B0E81"/>
    <w:rsid w:val="007B42CA"/>
    <w:rsid w:val="007B4400"/>
    <w:rsid w:val="007B494F"/>
    <w:rsid w:val="007B4C47"/>
    <w:rsid w:val="007B5359"/>
    <w:rsid w:val="007B5D70"/>
    <w:rsid w:val="007B5F96"/>
    <w:rsid w:val="007B7876"/>
    <w:rsid w:val="007C0352"/>
    <w:rsid w:val="007C10A6"/>
    <w:rsid w:val="007C1404"/>
    <w:rsid w:val="007C1645"/>
    <w:rsid w:val="007C171D"/>
    <w:rsid w:val="007C294D"/>
    <w:rsid w:val="007C2FBD"/>
    <w:rsid w:val="007C4EE9"/>
    <w:rsid w:val="007C5186"/>
    <w:rsid w:val="007C5281"/>
    <w:rsid w:val="007C549B"/>
    <w:rsid w:val="007C6008"/>
    <w:rsid w:val="007C65F7"/>
    <w:rsid w:val="007C7A11"/>
    <w:rsid w:val="007C7FDB"/>
    <w:rsid w:val="007D0156"/>
    <w:rsid w:val="007D102E"/>
    <w:rsid w:val="007D103B"/>
    <w:rsid w:val="007D1069"/>
    <w:rsid w:val="007D117A"/>
    <w:rsid w:val="007D13B0"/>
    <w:rsid w:val="007D149A"/>
    <w:rsid w:val="007D222B"/>
    <w:rsid w:val="007D2C30"/>
    <w:rsid w:val="007D3042"/>
    <w:rsid w:val="007D3B87"/>
    <w:rsid w:val="007D3E43"/>
    <w:rsid w:val="007D3EC4"/>
    <w:rsid w:val="007D5777"/>
    <w:rsid w:val="007D5CFE"/>
    <w:rsid w:val="007D67B1"/>
    <w:rsid w:val="007D738B"/>
    <w:rsid w:val="007D79F3"/>
    <w:rsid w:val="007D7F8E"/>
    <w:rsid w:val="007E028C"/>
    <w:rsid w:val="007E0A4B"/>
    <w:rsid w:val="007E0D70"/>
    <w:rsid w:val="007E1C94"/>
    <w:rsid w:val="007E39DE"/>
    <w:rsid w:val="007E4733"/>
    <w:rsid w:val="007E4DB0"/>
    <w:rsid w:val="007E5642"/>
    <w:rsid w:val="007E60B9"/>
    <w:rsid w:val="007E740D"/>
    <w:rsid w:val="007E76D1"/>
    <w:rsid w:val="007F0620"/>
    <w:rsid w:val="007F0F18"/>
    <w:rsid w:val="007F1556"/>
    <w:rsid w:val="007F179D"/>
    <w:rsid w:val="007F2758"/>
    <w:rsid w:val="007F2C07"/>
    <w:rsid w:val="007F4354"/>
    <w:rsid w:val="007F5714"/>
    <w:rsid w:val="007F59F6"/>
    <w:rsid w:val="007F5BBC"/>
    <w:rsid w:val="007F5CBB"/>
    <w:rsid w:val="007F684A"/>
    <w:rsid w:val="007F6B99"/>
    <w:rsid w:val="007F75F1"/>
    <w:rsid w:val="007F7745"/>
    <w:rsid w:val="007F7BFF"/>
    <w:rsid w:val="007F7C42"/>
    <w:rsid w:val="00800B70"/>
    <w:rsid w:val="008011CB"/>
    <w:rsid w:val="00801425"/>
    <w:rsid w:val="0080193D"/>
    <w:rsid w:val="008019D9"/>
    <w:rsid w:val="0080309D"/>
    <w:rsid w:val="00804634"/>
    <w:rsid w:val="008046AC"/>
    <w:rsid w:val="008057FF"/>
    <w:rsid w:val="00805911"/>
    <w:rsid w:val="00805A2D"/>
    <w:rsid w:val="00806290"/>
    <w:rsid w:val="008063F2"/>
    <w:rsid w:val="00806B99"/>
    <w:rsid w:val="008070BE"/>
    <w:rsid w:val="00807B21"/>
    <w:rsid w:val="0081059B"/>
    <w:rsid w:val="00810999"/>
    <w:rsid w:val="00810EE8"/>
    <w:rsid w:val="008116A2"/>
    <w:rsid w:val="00811CC3"/>
    <w:rsid w:val="00812142"/>
    <w:rsid w:val="00812962"/>
    <w:rsid w:val="00812CFF"/>
    <w:rsid w:val="008130D3"/>
    <w:rsid w:val="00813647"/>
    <w:rsid w:val="00813859"/>
    <w:rsid w:val="00816458"/>
    <w:rsid w:val="0081661D"/>
    <w:rsid w:val="00816655"/>
    <w:rsid w:val="00816948"/>
    <w:rsid w:val="008174C6"/>
    <w:rsid w:val="00820116"/>
    <w:rsid w:val="00820167"/>
    <w:rsid w:val="00820265"/>
    <w:rsid w:val="008207DC"/>
    <w:rsid w:val="00820DEA"/>
    <w:rsid w:val="00821705"/>
    <w:rsid w:val="00821867"/>
    <w:rsid w:val="008218C6"/>
    <w:rsid w:val="00823D08"/>
    <w:rsid w:val="00824B40"/>
    <w:rsid w:val="00824B84"/>
    <w:rsid w:val="008257A0"/>
    <w:rsid w:val="00825E01"/>
    <w:rsid w:val="00825FF1"/>
    <w:rsid w:val="008277FA"/>
    <w:rsid w:val="0083016B"/>
    <w:rsid w:val="008302F8"/>
    <w:rsid w:val="00830AF8"/>
    <w:rsid w:val="00830D60"/>
    <w:rsid w:val="0083132C"/>
    <w:rsid w:val="0083157E"/>
    <w:rsid w:val="00831703"/>
    <w:rsid w:val="00832416"/>
    <w:rsid w:val="00833AAB"/>
    <w:rsid w:val="00833ED8"/>
    <w:rsid w:val="008341F7"/>
    <w:rsid w:val="00834315"/>
    <w:rsid w:val="00834530"/>
    <w:rsid w:val="00834DCF"/>
    <w:rsid w:val="00834F9E"/>
    <w:rsid w:val="008377B6"/>
    <w:rsid w:val="008377DF"/>
    <w:rsid w:val="00837C0C"/>
    <w:rsid w:val="00840DFB"/>
    <w:rsid w:val="00841728"/>
    <w:rsid w:val="00841816"/>
    <w:rsid w:val="00842243"/>
    <w:rsid w:val="0084295F"/>
    <w:rsid w:val="00843418"/>
    <w:rsid w:val="0084441F"/>
    <w:rsid w:val="008452AE"/>
    <w:rsid w:val="008454E5"/>
    <w:rsid w:val="0084559D"/>
    <w:rsid w:val="00845E12"/>
    <w:rsid w:val="008520E9"/>
    <w:rsid w:val="008521D8"/>
    <w:rsid w:val="00853AF3"/>
    <w:rsid w:val="00853E0C"/>
    <w:rsid w:val="00853EAB"/>
    <w:rsid w:val="00853F35"/>
    <w:rsid w:val="00855107"/>
    <w:rsid w:val="00855EF4"/>
    <w:rsid w:val="008566E4"/>
    <w:rsid w:val="00856839"/>
    <w:rsid w:val="00856A14"/>
    <w:rsid w:val="00856F02"/>
    <w:rsid w:val="008601E7"/>
    <w:rsid w:val="0086060A"/>
    <w:rsid w:val="00860AAC"/>
    <w:rsid w:val="00860B1E"/>
    <w:rsid w:val="00860E76"/>
    <w:rsid w:val="00861340"/>
    <w:rsid w:val="00862306"/>
    <w:rsid w:val="008627B5"/>
    <w:rsid w:val="008632B4"/>
    <w:rsid w:val="00863496"/>
    <w:rsid w:val="00863E7F"/>
    <w:rsid w:val="0086400A"/>
    <w:rsid w:val="008647BD"/>
    <w:rsid w:val="008649B9"/>
    <w:rsid w:val="00864F4D"/>
    <w:rsid w:val="008651DB"/>
    <w:rsid w:val="00866591"/>
    <w:rsid w:val="00866A36"/>
    <w:rsid w:val="00867490"/>
    <w:rsid w:val="00867DD2"/>
    <w:rsid w:val="00867E13"/>
    <w:rsid w:val="008704CF"/>
    <w:rsid w:val="00870B7C"/>
    <w:rsid w:val="008712E1"/>
    <w:rsid w:val="0087259A"/>
    <w:rsid w:val="008739A1"/>
    <w:rsid w:val="00873C89"/>
    <w:rsid w:val="00873E10"/>
    <w:rsid w:val="008742DD"/>
    <w:rsid w:val="008743F5"/>
    <w:rsid w:val="00874A2E"/>
    <w:rsid w:val="008753C5"/>
    <w:rsid w:val="00875469"/>
    <w:rsid w:val="00875D09"/>
    <w:rsid w:val="00877F17"/>
    <w:rsid w:val="00880C61"/>
    <w:rsid w:val="00881D0C"/>
    <w:rsid w:val="008825D6"/>
    <w:rsid w:val="00882CC3"/>
    <w:rsid w:val="00884E35"/>
    <w:rsid w:val="00885110"/>
    <w:rsid w:val="008853A5"/>
    <w:rsid w:val="00885DE2"/>
    <w:rsid w:val="008866EB"/>
    <w:rsid w:val="00886F30"/>
    <w:rsid w:val="00887123"/>
    <w:rsid w:val="00890022"/>
    <w:rsid w:val="00890452"/>
    <w:rsid w:val="00891490"/>
    <w:rsid w:val="00891881"/>
    <w:rsid w:val="00891B8F"/>
    <w:rsid w:val="00891F9B"/>
    <w:rsid w:val="0089251D"/>
    <w:rsid w:val="008926C2"/>
    <w:rsid w:val="0089294B"/>
    <w:rsid w:val="00892C59"/>
    <w:rsid w:val="00892E26"/>
    <w:rsid w:val="00893623"/>
    <w:rsid w:val="008939DA"/>
    <w:rsid w:val="00893C0A"/>
    <w:rsid w:val="00894527"/>
    <w:rsid w:val="00894774"/>
    <w:rsid w:val="00894D10"/>
    <w:rsid w:val="00895183"/>
    <w:rsid w:val="00895534"/>
    <w:rsid w:val="008965D6"/>
    <w:rsid w:val="008971E5"/>
    <w:rsid w:val="008979E1"/>
    <w:rsid w:val="008A003B"/>
    <w:rsid w:val="008A057F"/>
    <w:rsid w:val="008A3115"/>
    <w:rsid w:val="008A3D3D"/>
    <w:rsid w:val="008A3D3E"/>
    <w:rsid w:val="008A419E"/>
    <w:rsid w:val="008A41BC"/>
    <w:rsid w:val="008A421A"/>
    <w:rsid w:val="008A56EE"/>
    <w:rsid w:val="008A5EB9"/>
    <w:rsid w:val="008A6B33"/>
    <w:rsid w:val="008A71F5"/>
    <w:rsid w:val="008A7764"/>
    <w:rsid w:val="008A78D5"/>
    <w:rsid w:val="008A7971"/>
    <w:rsid w:val="008A79D2"/>
    <w:rsid w:val="008B01C7"/>
    <w:rsid w:val="008B26FF"/>
    <w:rsid w:val="008B2DFC"/>
    <w:rsid w:val="008B4D4B"/>
    <w:rsid w:val="008B4EAE"/>
    <w:rsid w:val="008B5D63"/>
    <w:rsid w:val="008B62D4"/>
    <w:rsid w:val="008B65DC"/>
    <w:rsid w:val="008B7063"/>
    <w:rsid w:val="008B7E77"/>
    <w:rsid w:val="008C11EE"/>
    <w:rsid w:val="008C21A7"/>
    <w:rsid w:val="008C26BD"/>
    <w:rsid w:val="008C30DA"/>
    <w:rsid w:val="008C4658"/>
    <w:rsid w:val="008C5277"/>
    <w:rsid w:val="008C72A9"/>
    <w:rsid w:val="008D0ED1"/>
    <w:rsid w:val="008D1F29"/>
    <w:rsid w:val="008D21ED"/>
    <w:rsid w:val="008D2D24"/>
    <w:rsid w:val="008D3AB8"/>
    <w:rsid w:val="008D3FD5"/>
    <w:rsid w:val="008D45F9"/>
    <w:rsid w:val="008D4E14"/>
    <w:rsid w:val="008D5138"/>
    <w:rsid w:val="008D54F4"/>
    <w:rsid w:val="008D6C38"/>
    <w:rsid w:val="008D7181"/>
    <w:rsid w:val="008D76ED"/>
    <w:rsid w:val="008D7865"/>
    <w:rsid w:val="008E1E70"/>
    <w:rsid w:val="008E2821"/>
    <w:rsid w:val="008E31CF"/>
    <w:rsid w:val="008E3949"/>
    <w:rsid w:val="008E6AD1"/>
    <w:rsid w:val="008E758C"/>
    <w:rsid w:val="008F06C7"/>
    <w:rsid w:val="008F1E5D"/>
    <w:rsid w:val="008F2661"/>
    <w:rsid w:val="008F2E56"/>
    <w:rsid w:val="008F37AD"/>
    <w:rsid w:val="008F3CD6"/>
    <w:rsid w:val="008F410F"/>
    <w:rsid w:val="008F47C9"/>
    <w:rsid w:val="008F491D"/>
    <w:rsid w:val="008F4925"/>
    <w:rsid w:val="008F4A94"/>
    <w:rsid w:val="008F5194"/>
    <w:rsid w:val="008F52C6"/>
    <w:rsid w:val="008F56DE"/>
    <w:rsid w:val="008F57B1"/>
    <w:rsid w:val="008F58A7"/>
    <w:rsid w:val="008F58DC"/>
    <w:rsid w:val="008F595C"/>
    <w:rsid w:val="008F5F1A"/>
    <w:rsid w:val="008F6382"/>
    <w:rsid w:val="008F727A"/>
    <w:rsid w:val="008F7B21"/>
    <w:rsid w:val="008F7B9D"/>
    <w:rsid w:val="008F7F45"/>
    <w:rsid w:val="0090051D"/>
    <w:rsid w:val="0090068B"/>
    <w:rsid w:val="00900A6D"/>
    <w:rsid w:val="00900F0C"/>
    <w:rsid w:val="00901178"/>
    <w:rsid w:val="0090118A"/>
    <w:rsid w:val="009013C2"/>
    <w:rsid w:val="00901A9C"/>
    <w:rsid w:val="00901AB7"/>
    <w:rsid w:val="00901C9F"/>
    <w:rsid w:val="00901F90"/>
    <w:rsid w:val="009027B8"/>
    <w:rsid w:val="00902895"/>
    <w:rsid w:val="009033D3"/>
    <w:rsid w:val="00903A56"/>
    <w:rsid w:val="009042E0"/>
    <w:rsid w:val="009044B9"/>
    <w:rsid w:val="009053F1"/>
    <w:rsid w:val="00905D83"/>
    <w:rsid w:val="00905EE6"/>
    <w:rsid w:val="00906236"/>
    <w:rsid w:val="00910739"/>
    <w:rsid w:val="00910786"/>
    <w:rsid w:val="00910992"/>
    <w:rsid w:val="00911214"/>
    <w:rsid w:val="009113A6"/>
    <w:rsid w:val="00911CB8"/>
    <w:rsid w:val="00912C60"/>
    <w:rsid w:val="00913B32"/>
    <w:rsid w:val="0091473B"/>
    <w:rsid w:val="00915076"/>
    <w:rsid w:val="00915687"/>
    <w:rsid w:val="00915B6E"/>
    <w:rsid w:val="00916084"/>
    <w:rsid w:val="009162D9"/>
    <w:rsid w:val="00916AE6"/>
    <w:rsid w:val="00916C23"/>
    <w:rsid w:val="0091714C"/>
    <w:rsid w:val="00917AC8"/>
    <w:rsid w:val="00921272"/>
    <w:rsid w:val="009215ED"/>
    <w:rsid w:val="00921A6D"/>
    <w:rsid w:val="00922608"/>
    <w:rsid w:val="00922DC8"/>
    <w:rsid w:val="00922F3E"/>
    <w:rsid w:val="0092321C"/>
    <w:rsid w:val="00923D27"/>
    <w:rsid w:val="00924ACB"/>
    <w:rsid w:val="00924B25"/>
    <w:rsid w:val="00924F0D"/>
    <w:rsid w:val="009252C0"/>
    <w:rsid w:val="0092563F"/>
    <w:rsid w:val="00927E46"/>
    <w:rsid w:val="00930CF8"/>
    <w:rsid w:val="00931123"/>
    <w:rsid w:val="00931649"/>
    <w:rsid w:val="0093175E"/>
    <w:rsid w:val="00931D27"/>
    <w:rsid w:val="00931E4A"/>
    <w:rsid w:val="00932567"/>
    <w:rsid w:val="00933E7C"/>
    <w:rsid w:val="00935314"/>
    <w:rsid w:val="00936381"/>
    <w:rsid w:val="00937523"/>
    <w:rsid w:val="00937958"/>
    <w:rsid w:val="00937D3B"/>
    <w:rsid w:val="009406E6"/>
    <w:rsid w:val="009408DA"/>
    <w:rsid w:val="00941489"/>
    <w:rsid w:val="009416A4"/>
    <w:rsid w:val="00942428"/>
    <w:rsid w:val="0094290B"/>
    <w:rsid w:val="00942A08"/>
    <w:rsid w:val="009434AF"/>
    <w:rsid w:val="0094412D"/>
    <w:rsid w:val="00947429"/>
    <w:rsid w:val="00947772"/>
    <w:rsid w:val="00950668"/>
    <w:rsid w:val="009508FA"/>
    <w:rsid w:val="00950E94"/>
    <w:rsid w:val="00951336"/>
    <w:rsid w:val="00951819"/>
    <w:rsid w:val="00951AD3"/>
    <w:rsid w:val="00951B1E"/>
    <w:rsid w:val="00951D93"/>
    <w:rsid w:val="00951F18"/>
    <w:rsid w:val="009521EE"/>
    <w:rsid w:val="00952B07"/>
    <w:rsid w:val="00953617"/>
    <w:rsid w:val="00953A84"/>
    <w:rsid w:val="00954890"/>
    <w:rsid w:val="009550B9"/>
    <w:rsid w:val="009552AF"/>
    <w:rsid w:val="00955516"/>
    <w:rsid w:val="009561A8"/>
    <w:rsid w:val="00957101"/>
    <w:rsid w:val="00957498"/>
    <w:rsid w:val="00957AF6"/>
    <w:rsid w:val="00960ACD"/>
    <w:rsid w:val="00960E73"/>
    <w:rsid w:val="009610E3"/>
    <w:rsid w:val="00961B96"/>
    <w:rsid w:val="00961F5C"/>
    <w:rsid w:val="00962B08"/>
    <w:rsid w:val="00962DF1"/>
    <w:rsid w:val="00962FAE"/>
    <w:rsid w:val="0096447B"/>
    <w:rsid w:val="0096472A"/>
    <w:rsid w:val="00964DE2"/>
    <w:rsid w:val="009651AE"/>
    <w:rsid w:val="009652AD"/>
    <w:rsid w:val="009653DD"/>
    <w:rsid w:val="00965BBE"/>
    <w:rsid w:val="00966175"/>
    <w:rsid w:val="009663D4"/>
    <w:rsid w:val="00966C9D"/>
    <w:rsid w:val="009671B0"/>
    <w:rsid w:val="009672BE"/>
    <w:rsid w:val="009717F5"/>
    <w:rsid w:val="009720F7"/>
    <w:rsid w:val="0097239A"/>
    <w:rsid w:val="0097288B"/>
    <w:rsid w:val="009728DC"/>
    <w:rsid w:val="00972C33"/>
    <w:rsid w:val="009730AC"/>
    <w:rsid w:val="0097342D"/>
    <w:rsid w:val="009742E9"/>
    <w:rsid w:val="00974981"/>
    <w:rsid w:val="00974D77"/>
    <w:rsid w:val="00976A00"/>
    <w:rsid w:val="0097752A"/>
    <w:rsid w:val="00977672"/>
    <w:rsid w:val="00977C55"/>
    <w:rsid w:val="00977D3B"/>
    <w:rsid w:val="00980002"/>
    <w:rsid w:val="00980554"/>
    <w:rsid w:val="009806DE"/>
    <w:rsid w:val="00980ED8"/>
    <w:rsid w:val="0098252F"/>
    <w:rsid w:val="00982F26"/>
    <w:rsid w:val="00983760"/>
    <w:rsid w:val="0098399D"/>
    <w:rsid w:val="00984813"/>
    <w:rsid w:val="00984A61"/>
    <w:rsid w:val="00984C26"/>
    <w:rsid w:val="00985CA7"/>
    <w:rsid w:val="00985E8F"/>
    <w:rsid w:val="00986CE3"/>
    <w:rsid w:val="0098702A"/>
    <w:rsid w:val="00987348"/>
    <w:rsid w:val="00987367"/>
    <w:rsid w:val="0098751D"/>
    <w:rsid w:val="009876BD"/>
    <w:rsid w:val="00987B6F"/>
    <w:rsid w:val="00987E33"/>
    <w:rsid w:val="009919A7"/>
    <w:rsid w:val="009923B8"/>
    <w:rsid w:val="00992B69"/>
    <w:rsid w:val="0099304D"/>
    <w:rsid w:val="00994613"/>
    <w:rsid w:val="00994F16"/>
    <w:rsid w:val="009953D5"/>
    <w:rsid w:val="009955E8"/>
    <w:rsid w:val="00995D0F"/>
    <w:rsid w:val="00996C39"/>
    <w:rsid w:val="00996DB5"/>
    <w:rsid w:val="00997D62"/>
    <w:rsid w:val="00997D9D"/>
    <w:rsid w:val="00997EC5"/>
    <w:rsid w:val="009A1222"/>
    <w:rsid w:val="009A1908"/>
    <w:rsid w:val="009A1BEB"/>
    <w:rsid w:val="009A25FC"/>
    <w:rsid w:val="009A3023"/>
    <w:rsid w:val="009A31B7"/>
    <w:rsid w:val="009A3950"/>
    <w:rsid w:val="009A3A2A"/>
    <w:rsid w:val="009A3DC6"/>
    <w:rsid w:val="009A4580"/>
    <w:rsid w:val="009A502A"/>
    <w:rsid w:val="009A509B"/>
    <w:rsid w:val="009A64A9"/>
    <w:rsid w:val="009A7379"/>
    <w:rsid w:val="009A7DCC"/>
    <w:rsid w:val="009B01DD"/>
    <w:rsid w:val="009B03A3"/>
    <w:rsid w:val="009B22B5"/>
    <w:rsid w:val="009B2D61"/>
    <w:rsid w:val="009B3346"/>
    <w:rsid w:val="009B40F0"/>
    <w:rsid w:val="009B4691"/>
    <w:rsid w:val="009B4B8B"/>
    <w:rsid w:val="009B5EB6"/>
    <w:rsid w:val="009B5FD0"/>
    <w:rsid w:val="009B7B17"/>
    <w:rsid w:val="009C02A2"/>
    <w:rsid w:val="009C0BD1"/>
    <w:rsid w:val="009C185F"/>
    <w:rsid w:val="009C1C5A"/>
    <w:rsid w:val="009C22B3"/>
    <w:rsid w:val="009C25C2"/>
    <w:rsid w:val="009C2B9F"/>
    <w:rsid w:val="009C2C9F"/>
    <w:rsid w:val="009C3095"/>
    <w:rsid w:val="009C3454"/>
    <w:rsid w:val="009C3622"/>
    <w:rsid w:val="009C3F4F"/>
    <w:rsid w:val="009C5464"/>
    <w:rsid w:val="009C79CB"/>
    <w:rsid w:val="009D01B6"/>
    <w:rsid w:val="009D0414"/>
    <w:rsid w:val="009D04A4"/>
    <w:rsid w:val="009D06BA"/>
    <w:rsid w:val="009D0984"/>
    <w:rsid w:val="009D0994"/>
    <w:rsid w:val="009D0B5A"/>
    <w:rsid w:val="009D40D8"/>
    <w:rsid w:val="009D4115"/>
    <w:rsid w:val="009D4D2B"/>
    <w:rsid w:val="009D6792"/>
    <w:rsid w:val="009D6CED"/>
    <w:rsid w:val="009D6DB9"/>
    <w:rsid w:val="009E06FA"/>
    <w:rsid w:val="009E0A87"/>
    <w:rsid w:val="009E0E18"/>
    <w:rsid w:val="009E1B53"/>
    <w:rsid w:val="009E1CD2"/>
    <w:rsid w:val="009E20C6"/>
    <w:rsid w:val="009E2503"/>
    <w:rsid w:val="009E3288"/>
    <w:rsid w:val="009E395F"/>
    <w:rsid w:val="009E3DEB"/>
    <w:rsid w:val="009E44A9"/>
    <w:rsid w:val="009E4D06"/>
    <w:rsid w:val="009E5B44"/>
    <w:rsid w:val="009E5C64"/>
    <w:rsid w:val="009F0AA8"/>
    <w:rsid w:val="009F0B1E"/>
    <w:rsid w:val="009F0D4F"/>
    <w:rsid w:val="009F12A8"/>
    <w:rsid w:val="009F2712"/>
    <w:rsid w:val="009F33D3"/>
    <w:rsid w:val="009F36E8"/>
    <w:rsid w:val="009F3DE3"/>
    <w:rsid w:val="009F49BC"/>
    <w:rsid w:val="009F5111"/>
    <w:rsid w:val="009F5672"/>
    <w:rsid w:val="009F56C8"/>
    <w:rsid w:val="009F59A0"/>
    <w:rsid w:val="009F59EF"/>
    <w:rsid w:val="009F6F14"/>
    <w:rsid w:val="009F719A"/>
    <w:rsid w:val="009F737E"/>
    <w:rsid w:val="009F745E"/>
    <w:rsid w:val="009F7574"/>
    <w:rsid w:val="00A00D29"/>
    <w:rsid w:val="00A00E49"/>
    <w:rsid w:val="00A014EC"/>
    <w:rsid w:val="00A023A3"/>
    <w:rsid w:val="00A031A5"/>
    <w:rsid w:val="00A03E90"/>
    <w:rsid w:val="00A04D1E"/>
    <w:rsid w:val="00A04F39"/>
    <w:rsid w:val="00A0582D"/>
    <w:rsid w:val="00A05D7E"/>
    <w:rsid w:val="00A0632D"/>
    <w:rsid w:val="00A06C66"/>
    <w:rsid w:val="00A06DCB"/>
    <w:rsid w:val="00A073F3"/>
    <w:rsid w:val="00A07548"/>
    <w:rsid w:val="00A07B4F"/>
    <w:rsid w:val="00A107A0"/>
    <w:rsid w:val="00A107E5"/>
    <w:rsid w:val="00A10E0C"/>
    <w:rsid w:val="00A10EC3"/>
    <w:rsid w:val="00A11500"/>
    <w:rsid w:val="00A11B88"/>
    <w:rsid w:val="00A12204"/>
    <w:rsid w:val="00A12430"/>
    <w:rsid w:val="00A12838"/>
    <w:rsid w:val="00A13422"/>
    <w:rsid w:val="00A139C1"/>
    <w:rsid w:val="00A1459E"/>
    <w:rsid w:val="00A14B94"/>
    <w:rsid w:val="00A15A50"/>
    <w:rsid w:val="00A15B3D"/>
    <w:rsid w:val="00A1608D"/>
    <w:rsid w:val="00A16145"/>
    <w:rsid w:val="00A1689D"/>
    <w:rsid w:val="00A1700E"/>
    <w:rsid w:val="00A200B6"/>
    <w:rsid w:val="00A22D05"/>
    <w:rsid w:val="00A233C7"/>
    <w:rsid w:val="00A23830"/>
    <w:rsid w:val="00A23ED0"/>
    <w:rsid w:val="00A241EB"/>
    <w:rsid w:val="00A249E5"/>
    <w:rsid w:val="00A24C42"/>
    <w:rsid w:val="00A259CB"/>
    <w:rsid w:val="00A268A5"/>
    <w:rsid w:val="00A26B80"/>
    <w:rsid w:val="00A26EEF"/>
    <w:rsid w:val="00A274A6"/>
    <w:rsid w:val="00A27A65"/>
    <w:rsid w:val="00A30551"/>
    <w:rsid w:val="00A30634"/>
    <w:rsid w:val="00A31072"/>
    <w:rsid w:val="00A31189"/>
    <w:rsid w:val="00A31659"/>
    <w:rsid w:val="00A31849"/>
    <w:rsid w:val="00A318E4"/>
    <w:rsid w:val="00A3219A"/>
    <w:rsid w:val="00A3296B"/>
    <w:rsid w:val="00A32AD7"/>
    <w:rsid w:val="00A331DA"/>
    <w:rsid w:val="00A33C38"/>
    <w:rsid w:val="00A33D5A"/>
    <w:rsid w:val="00A33DBB"/>
    <w:rsid w:val="00A33F73"/>
    <w:rsid w:val="00A34453"/>
    <w:rsid w:val="00A348C0"/>
    <w:rsid w:val="00A34E13"/>
    <w:rsid w:val="00A353EB"/>
    <w:rsid w:val="00A356E9"/>
    <w:rsid w:val="00A35928"/>
    <w:rsid w:val="00A35D2C"/>
    <w:rsid w:val="00A360CE"/>
    <w:rsid w:val="00A37E29"/>
    <w:rsid w:val="00A40345"/>
    <w:rsid w:val="00A41E53"/>
    <w:rsid w:val="00A41F4A"/>
    <w:rsid w:val="00A42D60"/>
    <w:rsid w:val="00A42F6B"/>
    <w:rsid w:val="00A43039"/>
    <w:rsid w:val="00A43E72"/>
    <w:rsid w:val="00A440A4"/>
    <w:rsid w:val="00A44C23"/>
    <w:rsid w:val="00A45458"/>
    <w:rsid w:val="00A459A7"/>
    <w:rsid w:val="00A46112"/>
    <w:rsid w:val="00A469DE"/>
    <w:rsid w:val="00A46BA3"/>
    <w:rsid w:val="00A46D80"/>
    <w:rsid w:val="00A47492"/>
    <w:rsid w:val="00A476EE"/>
    <w:rsid w:val="00A4787D"/>
    <w:rsid w:val="00A478C6"/>
    <w:rsid w:val="00A47F03"/>
    <w:rsid w:val="00A50168"/>
    <w:rsid w:val="00A503C0"/>
    <w:rsid w:val="00A50455"/>
    <w:rsid w:val="00A50FF4"/>
    <w:rsid w:val="00A51613"/>
    <w:rsid w:val="00A52194"/>
    <w:rsid w:val="00A521AB"/>
    <w:rsid w:val="00A54706"/>
    <w:rsid w:val="00A55D22"/>
    <w:rsid w:val="00A565DD"/>
    <w:rsid w:val="00A56615"/>
    <w:rsid w:val="00A566F3"/>
    <w:rsid w:val="00A56DFE"/>
    <w:rsid w:val="00A57DA6"/>
    <w:rsid w:val="00A57E84"/>
    <w:rsid w:val="00A6201D"/>
    <w:rsid w:val="00A6260C"/>
    <w:rsid w:val="00A62B65"/>
    <w:rsid w:val="00A63555"/>
    <w:rsid w:val="00A636C8"/>
    <w:rsid w:val="00A63CFE"/>
    <w:rsid w:val="00A63D66"/>
    <w:rsid w:val="00A64E6D"/>
    <w:rsid w:val="00A65F30"/>
    <w:rsid w:val="00A66783"/>
    <w:rsid w:val="00A66836"/>
    <w:rsid w:val="00A66933"/>
    <w:rsid w:val="00A7004E"/>
    <w:rsid w:val="00A73CE9"/>
    <w:rsid w:val="00A7489A"/>
    <w:rsid w:val="00A76034"/>
    <w:rsid w:val="00A7617E"/>
    <w:rsid w:val="00A76875"/>
    <w:rsid w:val="00A77132"/>
    <w:rsid w:val="00A771A5"/>
    <w:rsid w:val="00A77799"/>
    <w:rsid w:val="00A77F50"/>
    <w:rsid w:val="00A8061D"/>
    <w:rsid w:val="00A810B4"/>
    <w:rsid w:val="00A81102"/>
    <w:rsid w:val="00A8178A"/>
    <w:rsid w:val="00A81CE9"/>
    <w:rsid w:val="00A81E00"/>
    <w:rsid w:val="00A82A86"/>
    <w:rsid w:val="00A82F3D"/>
    <w:rsid w:val="00A837DF"/>
    <w:rsid w:val="00A83CC8"/>
    <w:rsid w:val="00A842FB"/>
    <w:rsid w:val="00A84301"/>
    <w:rsid w:val="00A8472C"/>
    <w:rsid w:val="00A85641"/>
    <w:rsid w:val="00A85917"/>
    <w:rsid w:val="00A85A08"/>
    <w:rsid w:val="00A85BF0"/>
    <w:rsid w:val="00A85DCB"/>
    <w:rsid w:val="00A86404"/>
    <w:rsid w:val="00A87287"/>
    <w:rsid w:val="00A876A2"/>
    <w:rsid w:val="00A90B23"/>
    <w:rsid w:val="00A91618"/>
    <w:rsid w:val="00A91CD7"/>
    <w:rsid w:val="00A92FAD"/>
    <w:rsid w:val="00A93392"/>
    <w:rsid w:val="00A93979"/>
    <w:rsid w:val="00A942BB"/>
    <w:rsid w:val="00A94A5A"/>
    <w:rsid w:val="00A94BAC"/>
    <w:rsid w:val="00A94FD2"/>
    <w:rsid w:val="00A951B0"/>
    <w:rsid w:val="00A95567"/>
    <w:rsid w:val="00AA02FC"/>
    <w:rsid w:val="00AA0A46"/>
    <w:rsid w:val="00AA10A9"/>
    <w:rsid w:val="00AA1827"/>
    <w:rsid w:val="00AA1BDC"/>
    <w:rsid w:val="00AA20FE"/>
    <w:rsid w:val="00AA2ABC"/>
    <w:rsid w:val="00AA2CA9"/>
    <w:rsid w:val="00AA3411"/>
    <w:rsid w:val="00AA3456"/>
    <w:rsid w:val="00AA3E21"/>
    <w:rsid w:val="00AA3FCA"/>
    <w:rsid w:val="00AA5193"/>
    <w:rsid w:val="00AA644E"/>
    <w:rsid w:val="00AA65D7"/>
    <w:rsid w:val="00AA6C49"/>
    <w:rsid w:val="00AA6DEC"/>
    <w:rsid w:val="00AA71BF"/>
    <w:rsid w:val="00AA73F5"/>
    <w:rsid w:val="00AA740F"/>
    <w:rsid w:val="00AA74CA"/>
    <w:rsid w:val="00AA7D24"/>
    <w:rsid w:val="00AB0317"/>
    <w:rsid w:val="00AB0FEF"/>
    <w:rsid w:val="00AB19FE"/>
    <w:rsid w:val="00AB28AB"/>
    <w:rsid w:val="00AB2EA6"/>
    <w:rsid w:val="00AB34FF"/>
    <w:rsid w:val="00AB3716"/>
    <w:rsid w:val="00AB3F34"/>
    <w:rsid w:val="00AB4C19"/>
    <w:rsid w:val="00AB5F57"/>
    <w:rsid w:val="00AB6F7F"/>
    <w:rsid w:val="00AB7529"/>
    <w:rsid w:val="00AC0EE9"/>
    <w:rsid w:val="00AC0F1A"/>
    <w:rsid w:val="00AC13BA"/>
    <w:rsid w:val="00AC156E"/>
    <w:rsid w:val="00AC1A02"/>
    <w:rsid w:val="00AC300E"/>
    <w:rsid w:val="00AC3A4A"/>
    <w:rsid w:val="00AC3E0A"/>
    <w:rsid w:val="00AC4F83"/>
    <w:rsid w:val="00AC555C"/>
    <w:rsid w:val="00AC588D"/>
    <w:rsid w:val="00AC5893"/>
    <w:rsid w:val="00AC6273"/>
    <w:rsid w:val="00AC650D"/>
    <w:rsid w:val="00AC703C"/>
    <w:rsid w:val="00AC79B7"/>
    <w:rsid w:val="00AD0B35"/>
    <w:rsid w:val="00AD0C5B"/>
    <w:rsid w:val="00AD1D6E"/>
    <w:rsid w:val="00AD3470"/>
    <w:rsid w:val="00AD38C9"/>
    <w:rsid w:val="00AD3923"/>
    <w:rsid w:val="00AD4419"/>
    <w:rsid w:val="00AD4762"/>
    <w:rsid w:val="00AD489A"/>
    <w:rsid w:val="00AD57E7"/>
    <w:rsid w:val="00AD5B3A"/>
    <w:rsid w:val="00AD6363"/>
    <w:rsid w:val="00AD6442"/>
    <w:rsid w:val="00AD656A"/>
    <w:rsid w:val="00AD6CD0"/>
    <w:rsid w:val="00AD7481"/>
    <w:rsid w:val="00AD766A"/>
    <w:rsid w:val="00AE03FF"/>
    <w:rsid w:val="00AE06E7"/>
    <w:rsid w:val="00AE0D6D"/>
    <w:rsid w:val="00AE18E6"/>
    <w:rsid w:val="00AE2425"/>
    <w:rsid w:val="00AE2652"/>
    <w:rsid w:val="00AE3828"/>
    <w:rsid w:val="00AE3B7E"/>
    <w:rsid w:val="00AE3F9C"/>
    <w:rsid w:val="00AE4676"/>
    <w:rsid w:val="00AE6330"/>
    <w:rsid w:val="00AE6BA9"/>
    <w:rsid w:val="00AE6D63"/>
    <w:rsid w:val="00AE71BB"/>
    <w:rsid w:val="00AF0544"/>
    <w:rsid w:val="00AF0DD1"/>
    <w:rsid w:val="00AF134A"/>
    <w:rsid w:val="00AF1A16"/>
    <w:rsid w:val="00AF1A25"/>
    <w:rsid w:val="00AF1B31"/>
    <w:rsid w:val="00AF1FEA"/>
    <w:rsid w:val="00AF2CF0"/>
    <w:rsid w:val="00AF3A21"/>
    <w:rsid w:val="00AF4F66"/>
    <w:rsid w:val="00AF4F8E"/>
    <w:rsid w:val="00AF521E"/>
    <w:rsid w:val="00AF52E3"/>
    <w:rsid w:val="00AF5807"/>
    <w:rsid w:val="00AF59F3"/>
    <w:rsid w:val="00AF6037"/>
    <w:rsid w:val="00AF61AF"/>
    <w:rsid w:val="00AF7302"/>
    <w:rsid w:val="00AF7710"/>
    <w:rsid w:val="00AF786F"/>
    <w:rsid w:val="00B003FD"/>
    <w:rsid w:val="00B00F98"/>
    <w:rsid w:val="00B014F2"/>
    <w:rsid w:val="00B0151B"/>
    <w:rsid w:val="00B01889"/>
    <w:rsid w:val="00B027C7"/>
    <w:rsid w:val="00B03346"/>
    <w:rsid w:val="00B048F4"/>
    <w:rsid w:val="00B05121"/>
    <w:rsid w:val="00B051AA"/>
    <w:rsid w:val="00B06971"/>
    <w:rsid w:val="00B06ADB"/>
    <w:rsid w:val="00B10F38"/>
    <w:rsid w:val="00B13699"/>
    <w:rsid w:val="00B13AE7"/>
    <w:rsid w:val="00B13F56"/>
    <w:rsid w:val="00B142FB"/>
    <w:rsid w:val="00B143E2"/>
    <w:rsid w:val="00B14558"/>
    <w:rsid w:val="00B151FA"/>
    <w:rsid w:val="00B156FB"/>
    <w:rsid w:val="00B167ED"/>
    <w:rsid w:val="00B16D4F"/>
    <w:rsid w:val="00B16F6F"/>
    <w:rsid w:val="00B20819"/>
    <w:rsid w:val="00B20BB2"/>
    <w:rsid w:val="00B20C83"/>
    <w:rsid w:val="00B2132B"/>
    <w:rsid w:val="00B213F3"/>
    <w:rsid w:val="00B21A68"/>
    <w:rsid w:val="00B22358"/>
    <w:rsid w:val="00B22364"/>
    <w:rsid w:val="00B2250E"/>
    <w:rsid w:val="00B229EB"/>
    <w:rsid w:val="00B22B9C"/>
    <w:rsid w:val="00B22EB5"/>
    <w:rsid w:val="00B23856"/>
    <w:rsid w:val="00B238DE"/>
    <w:rsid w:val="00B24378"/>
    <w:rsid w:val="00B24708"/>
    <w:rsid w:val="00B24B50"/>
    <w:rsid w:val="00B250EC"/>
    <w:rsid w:val="00B2535C"/>
    <w:rsid w:val="00B26004"/>
    <w:rsid w:val="00B267BC"/>
    <w:rsid w:val="00B279BC"/>
    <w:rsid w:val="00B309A2"/>
    <w:rsid w:val="00B30AAE"/>
    <w:rsid w:val="00B30B49"/>
    <w:rsid w:val="00B30CBA"/>
    <w:rsid w:val="00B31C19"/>
    <w:rsid w:val="00B320FD"/>
    <w:rsid w:val="00B3281A"/>
    <w:rsid w:val="00B32DAE"/>
    <w:rsid w:val="00B32DC8"/>
    <w:rsid w:val="00B338FB"/>
    <w:rsid w:val="00B33C66"/>
    <w:rsid w:val="00B33D7D"/>
    <w:rsid w:val="00B3588A"/>
    <w:rsid w:val="00B35B8A"/>
    <w:rsid w:val="00B3605B"/>
    <w:rsid w:val="00B36D30"/>
    <w:rsid w:val="00B37A77"/>
    <w:rsid w:val="00B37AA1"/>
    <w:rsid w:val="00B40C9F"/>
    <w:rsid w:val="00B41063"/>
    <w:rsid w:val="00B420AF"/>
    <w:rsid w:val="00B425BB"/>
    <w:rsid w:val="00B42CDA"/>
    <w:rsid w:val="00B431AC"/>
    <w:rsid w:val="00B44A5A"/>
    <w:rsid w:val="00B452C6"/>
    <w:rsid w:val="00B455C3"/>
    <w:rsid w:val="00B4584B"/>
    <w:rsid w:val="00B45A17"/>
    <w:rsid w:val="00B45F2E"/>
    <w:rsid w:val="00B4635D"/>
    <w:rsid w:val="00B46446"/>
    <w:rsid w:val="00B46D8D"/>
    <w:rsid w:val="00B506D6"/>
    <w:rsid w:val="00B516FD"/>
    <w:rsid w:val="00B51A8A"/>
    <w:rsid w:val="00B51B28"/>
    <w:rsid w:val="00B5209B"/>
    <w:rsid w:val="00B520F1"/>
    <w:rsid w:val="00B521D4"/>
    <w:rsid w:val="00B523E4"/>
    <w:rsid w:val="00B52CAB"/>
    <w:rsid w:val="00B54322"/>
    <w:rsid w:val="00B54AE2"/>
    <w:rsid w:val="00B54D4E"/>
    <w:rsid w:val="00B5510C"/>
    <w:rsid w:val="00B55F57"/>
    <w:rsid w:val="00B5643A"/>
    <w:rsid w:val="00B5684E"/>
    <w:rsid w:val="00B56909"/>
    <w:rsid w:val="00B56C9F"/>
    <w:rsid w:val="00B57115"/>
    <w:rsid w:val="00B5741D"/>
    <w:rsid w:val="00B57959"/>
    <w:rsid w:val="00B579D3"/>
    <w:rsid w:val="00B60229"/>
    <w:rsid w:val="00B605D1"/>
    <w:rsid w:val="00B60C85"/>
    <w:rsid w:val="00B60F77"/>
    <w:rsid w:val="00B61503"/>
    <w:rsid w:val="00B61BCC"/>
    <w:rsid w:val="00B61E93"/>
    <w:rsid w:val="00B6252E"/>
    <w:rsid w:val="00B625CE"/>
    <w:rsid w:val="00B62CBE"/>
    <w:rsid w:val="00B645F9"/>
    <w:rsid w:val="00B647B3"/>
    <w:rsid w:val="00B64AE5"/>
    <w:rsid w:val="00B65D79"/>
    <w:rsid w:val="00B66343"/>
    <w:rsid w:val="00B66C4E"/>
    <w:rsid w:val="00B6786C"/>
    <w:rsid w:val="00B678E2"/>
    <w:rsid w:val="00B67D0A"/>
    <w:rsid w:val="00B67EE1"/>
    <w:rsid w:val="00B70BA1"/>
    <w:rsid w:val="00B71140"/>
    <w:rsid w:val="00B7185D"/>
    <w:rsid w:val="00B71A84"/>
    <w:rsid w:val="00B7224C"/>
    <w:rsid w:val="00B723A6"/>
    <w:rsid w:val="00B726B8"/>
    <w:rsid w:val="00B72B3B"/>
    <w:rsid w:val="00B7484C"/>
    <w:rsid w:val="00B74EF2"/>
    <w:rsid w:val="00B75373"/>
    <w:rsid w:val="00B75375"/>
    <w:rsid w:val="00B75783"/>
    <w:rsid w:val="00B759B1"/>
    <w:rsid w:val="00B75F32"/>
    <w:rsid w:val="00B77067"/>
    <w:rsid w:val="00B77F5C"/>
    <w:rsid w:val="00B77F7D"/>
    <w:rsid w:val="00B800C5"/>
    <w:rsid w:val="00B81C96"/>
    <w:rsid w:val="00B82392"/>
    <w:rsid w:val="00B82518"/>
    <w:rsid w:val="00B82A0E"/>
    <w:rsid w:val="00B83384"/>
    <w:rsid w:val="00B83466"/>
    <w:rsid w:val="00B8423F"/>
    <w:rsid w:val="00B84F09"/>
    <w:rsid w:val="00B84F6D"/>
    <w:rsid w:val="00B85540"/>
    <w:rsid w:val="00B860A8"/>
    <w:rsid w:val="00B862C3"/>
    <w:rsid w:val="00B866ED"/>
    <w:rsid w:val="00B86B0D"/>
    <w:rsid w:val="00B86F23"/>
    <w:rsid w:val="00B87887"/>
    <w:rsid w:val="00B9068D"/>
    <w:rsid w:val="00B907F4"/>
    <w:rsid w:val="00B90BD1"/>
    <w:rsid w:val="00B914C7"/>
    <w:rsid w:val="00B924D8"/>
    <w:rsid w:val="00B9270D"/>
    <w:rsid w:val="00B92C0F"/>
    <w:rsid w:val="00B9473B"/>
    <w:rsid w:val="00B94CD4"/>
    <w:rsid w:val="00B9593D"/>
    <w:rsid w:val="00B965B7"/>
    <w:rsid w:val="00B9699D"/>
    <w:rsid w:val="00B96F4B"/>
    <w:rsid w:val="00B970AC"/>
    <w:rsid w:val="00B9716E"/>
    <w:rsid w:val="00B974F0"/>
    <w:rsid w:val="00B97D45"/>
    <w:rsid w:val="00BA0A90"/>
    <w:rsid w:val="00BA13C8"/>
    <w:rsid w:val="00BA188C"/>
    <w:rsid w:val="00BA21B4"/>
    <w:rsid w:val="00BA5118"/>
    <w:rsid w:val="00BA638A"/>
    <w:rsid w:val="00BA6832"/>
    <w:rsid w:val="00BA6B57"/>
    <w:rsid w:val="00BA73A7"/>
    <w:rsid w:val="00BB018C"/>
    <w:rsid w:val="00BB0AF0"/>
    <w:rsid w:val="00BB0D1A"/>
    <w:rsid w:val="00BB180E"/>
    <w:rsid w:val="00BB2132"/>
    <w:rsid w:val="00BB2FF3"/>
    <w:rsid w:val="00BB4197"/>
    <w:rsid w:val="00BB4634"/>
    <w:rsid w:val="00BB61C8"/>
    <w:rsid w:val="00BB655D"/>
    <w:rsid w:val="00BB6655"/>
    <w:rsid w:val="00BB6B77"/>
    <w:rsid w:val="00BB712E"/>
    <w:rsid w:val="00BB738C"/>
    <w:rsid w:val="00BC1FB7"/>
    <w:rsid w:val="00BC2AD8"/>
    <w:rsid w:val="00BC32B1"/>
    <w:rsid w:val="00BC36F6"/>
    <w:rsid w:val="00BC393A"/>
    <w:rsid w:val="00BC44B0"/>
    <w:rsid w:val="00BC4A70"/>
    <w:rsid w:val="00BC5ECD"/>
    <w:rsid w:val="00BC661C"/>
    <w:rsid w:val="00BC6FF8"/>
    <w:rsid w:val="00BC74CE"/>
    <w:rsid w:val="00BD0375"/>
    <w:rsid w:val="00BD0584"/>
    <w:rsid w:val="00BD0C81"/>
    <w:rsid w:val="00BD1509"/>
    <w:rsid w:val="00BD1889"/>
    <w:rsid w:val="00BD1C12"/>
    <w:rsid w:val="00BD2259"/>
    <w:rsid w:val="00BD23D8"/>
    <w:rsid w:val="00BD295B"/>
    <w:rsid w:val="00BD33CF"/>
    <w:rsid w:val="00BD3986"/>
    <w:rsid w:val="00BD4006"/>
    <w:rsid w:val="00BD44CB"/>
    <w:rsid w:val="00BD4A8D"/>
    <w:rsid w:val="00BD5CA8"/>
    <w:rsid w:val="00BD613D"/>
    <w:rsid w:val="00BD6483"/>
    <w:rsid w:val="00BD65CE"/>
    <w:rsid w:val="00BD67DB"/>
    <w:rsid w:val="00BD7051"/>
    <w:rsid w:val="00BD7DA9"/>
    <w:rsid w:val="00BE0FCA"/>
    <w:rsid w:val="00BE0FF4"/>
    <w:rsid w:val="00BE1400"/>
    <w:rsid w:val="00BE1625"/>
    <w:rsid w:val="00BE1BDD"/>
    <w:rsid w:val="00BE289E"/>
    <w:rsid w:val="00BE2F42"/>
    <w:rsid w:val="00BE39DC"/>
    <w:rsid w:val="00BE44EF"/>
    <w:rsid w:val="00BE466A"/>
    <w:rsid w:val="00BE532D"/>
    <w:rsid w:val="00BE5427"/>
    <w:rsid w:val="00BE56BA"/>
    <w:rsid w:val="00BE755F"/>
    <w:rsid w:val="00BE7D01"/>
    <w:rsid w:val="00BF031F"/>
    <w:rsid w:val="00BF1075"/>
    <w:rsid w:val="00BF18DE"/>
    <w:rsid w:val="00BF1930"/>
    <w:rsid w:val="00BF220A"/>
    <w:rsid w:val="00BF3165"/>
    <w:rsid w:val="00BF3D7F"/>
    <w:rsid w:val="00BF4150"/>
    <w:rsid w:val="00BF574F"/>
    <w:rsid w:val="00BF5775"/>
    <w:rsid w:val="00BF5A60"/>
    <w:rsid w:val="00BF5C55"/>
    <w:rsid w:val="00BF639E"/>
    <w:rsid w:val="00BF64F4"/>
    <w:rsid w:val="00BF75E2"/>
    <w:rsid w:val="00BF7807"/>
    <w:rsid w:val="00C00642"/>
    <w:rsid w:val="00C00919"/>
    <w:rsid w:val="00C01172"/>
    <w:rsid w:val="00C0127F"/>
    <w:rsid w:val="00C01500"/>
    <w:rsid w:val="00C01813"/>
    <w:rsid w:val="00C01A58"/>
    <w:rsid w:val="00C02B3B"/>
    <w:rsid w:val="00C03147"/>
    <w:rsid w:val="00C03418"/>
    <w:rsid w:val="00C0439D"/>
    <w:rsid w:val="00C04C16"/>
    <w:rsid w:val="00C05C1E"/>
    <w:rsid w:val="00C06286"/>
    <w:rsid w:val="00C0670C"/>
    <w:rsid w:val="00C0688D"/>
    <w:rsid w:val="00C06B59"/>
    <w:rsid w:val="00C071E2"/>
    <w:rsid w:val="00C07820"/>
    <w:rsid w:val="00C07997"/>
    <w:rsid w:val="00C10352"/>
    <w:rsid w:val="00C10C0D"/>
    <w:rsid w:val="00C110B2"/>
    <w:rsid w:val="00C11355"/>
    <w:rsid w:val="00C11902"/>
    <w:rsid w:val="00C1247B"/>
    <w:rsid w:val="00C128FE"/>
    <w:rsid w:val="00C13135"/>
    <w:rsid w:val="00C1337C"/>
    <w:rsid w:val="00C13617"/>
    <w:rsid w:val="00C13C74"/>
    <w:rsid w:val="00C15368"/>
    <w:rsid w:val="00C16DAF"/>
    <w:rsid w:val="00C17218"/>
    <w:rsid w:val="00C17B22"/>
    <w:rsid w:val="00C17DAC"/>
    <w:rsid w:val="00C204C8"/>
    <w:rsid w:val="00C21853"/>
    <w:rsid w:val="00C22B39"/>
    <w:rsid w:val="00C22FD8"/>
    <w:rsid w:val="00C232CC"/>
    <w:rsid w:val="00C24A1F"/>
    <w:rsid w:val="00C24D87"/>
    <w:rsid w:val="00C24D99"/>
    <w:rsid w:val="00C25E52"/>
    <w:rsid w:val="00C26101"/>
    <w:rsid w:val="00C2664D"/>
    <w:rsid w:val="00C267C0"/>
    <w:rsid w:val="00C26F03"/>
    <w:rsid w:val="00C2704B"/>
    <w:rsid w:val="00C27FF0"/>
    <w:rsid w:val="00C3011D"/>
    <w:rsid w:val="00C306D7"/>
    <w:rsid w:val="00C312C5"/>
    <w:rsid w:val="00C31643"/>
    <w:rsid w:val="00C31A55"/>
    <w:rsid w:val="00C31BD4"/>
    <w:rsid w:val="00C32476"/>
    <w:rsid w:val="00C3257F"/>
    <w:rsid w:val="00C348A6"/>
    <w:rsid w:val="00C355A3"/>
    <w:rsid w:val="00C35739"/>
    <w:rsid w:val="00C371CD"/>
    <w:rsid w:val="00C37CEA"/>
    <w:rsid w:val="00C40395"/>
    <w:rsid w:val="00C416F2"/>
    <w:rsid w:val="00C42017"/>
    <w:rsid w:val="00C4319A"/>
    <w:rsid w:val="00C441FF"/>
    <w:rsid w:val="00C4465B"/>
    <w:rsid w:val="00C44E54"/>
    <w:rsid w:val="00C44F3C"/>
    <w:rsid w:val="00C45444"/>
    <w:rsid w:val="00C455B1"/>
    <w:rsid w:val="00C469F5"/>
    <w:rsid w:val="00C471D2"/>
    <w:rsid w:val="00C4727A"/>
    <w:rsid w:val="00C47699"/>
    <w:rsid w:val="00C477B1"/>
    <w:rsid w:val="00C50024"/>
    <w:rsid w:val="00C505FC"/>
    <w:rsid w:val="00C51342"/>
    <w:rsid w:val="00C521D3"/>
    <w:rsid w:val="00C52E67"/>
    <w:rsid w:val="00C52E74"/>
    <w:rsid w:val="00C535C3"/>
    <w:rsid w:val="00C540EE"/>
    <w:rsid w:val="00C542AB"/>
    <w:rsid w:val="00C54DEB"/>
    <w:rsid w:val="00C54E68"/>
    <w:rsid w:val="00C55E9D"/>
    <w:rsid w:val="00C57085"/>
    <w:rsid w:val="00C57102"/>
    <w:rsid w:val="00C57A82"/>
    <w:rsid w:val="00C57F61"/>
    <w:rsid w:val="00C6178B"/>
    <w:rsid w:val="00C625B5"/>
    <w:rsid w:val="00C6320D"/>
    <w:rsid w:val="00C63CB0"/>
    <w:rsid w:val="00C654B7"/>
    <w:rsid w:val="00C65EF7"/>
    <w:rsid w:val="00C66C44"/>
    <w:rsid w:val="00C66C91"/>
    <w:rsid w:val="00C67CDE"/>
    <w:rsid w:val="00C67D2F"/>
    <w:rsid w:val="00C708DC"/>
    <w:rsid w:val="00C709FB"/>
    <w:rsid w:val="00C70F9E"/>
    <w:rsid w:val="00C7115C"/>
    <w:rsid w:val="00C71C19"/>
    <w:rsid w:val="00C735C0"/>
    <w:rsid w:val="00C74295"/>
    <w:rsid w:val="00C745F9"/>
    <w:rsid w:val="00C74803"/>
    <w:rsid w:val="00C74B0C"/>
    <w:rsid w:val="00C805D5"/>
    <w:rsid w:val="00C80DE7"/>
    <w:rsid w:val="00C80EDF"/>
    <w:rsid w:val="00C8150C"/>
    <w:rsid w:val="00C81556"/>
    <w:rsid w:val="00C8193C"/>
    <w:rsid w:val="00C81992"/>
    <w:rsid w:val="00C82232"/>
    <w:rsid w:val="00C8325A"/>
    <w:rsid w:val="00C83635"/>
    <w:rsid w:val="00C83AE0"/>
    <w:rsid w:val="00C83C68"/>
    <w:rsid w:val="00C8411E"/>
    <w:rsid w:val="00C84342"/>
    <w:rsid w:val="00C84C7D"/>
    <w:rsid w:val="00C86814"/>
    <w:rsid w:val="00C868D6"/>
    <w:rsid w:val="00C86981"/>
    <w:rsid w:val="00C86C5D"/>
    <w:rsid w:val="00C87F53"/>
    <w:rsid w:val="00C90039"/>
    <w:rsid w:val="00C92195"/>
    <w:rsid w:val="00C922E7"/>
    <w:rsid w:val="00C92E1F"/>
    <w:rsid w:val="00C93184"/>
    <w:rsid w:val="00C931E4"/>
    <w:rsid w:val="00C934FA"/>
    <w:rsid w:val="00C939C9"/>
    <w:rsid w:val="00C93B3D"/>
    <w:rsid w:val="00C93E21"/>
    <w:rsid w:val="00C9409C"/>
    <w:rsid w:val="00C9492D"/>
    <w:rsid w:val="00C949FC"/>
    <w:rsid w:val="00C9545A"/>
    <w:rsid w:val="00C95C9B"/>
    <w:rsid w:val="00C960E8"/>
    <w:rsid w:val="00C962EB"/>
    <w:rsid w:val="00C966B5"/>
    <w:rsid w:val="00C96936"/>
    <w:rsid w:val="00C9774D"/>
    <w:rsid w:val="00CA1AA2"/>
    <w:rsid w:val="00CA202C"/>
    <w:rsid w:val="00CA271A"/>
    <w:rsid w:val="00CA2837"/>
    <w:rsid w:val="00CA3BFA"/>
    <w:rsid w:val="00CA4311"/>
    <w:rsid w:val="00CA4322"/>
    <w:rsid w:val="00CA5CA4"/>
    <w:rsid w:val="00CA619F"/>
    <w:rsid w:val="00CA64DD"/>
    <w:rsid w:val="00CA6A8B"/>
    <w:rsid w:val="00CA6AA2"/>
    <w:rsid w:val="00CA78DD"/>
    <w:rsid w:val="00CA7EAA"/>
    <w:rsid w:val="00CB06D2"/>
    <w:rsid w:val="00CB1916"/>
    <w:rsid w:val="00CB1A70"/>
    <w:rsid w:val="00CB3406"/>
    <w:rsid w:val="00CB3793"/>
    <w:rsid w:val="00CB37B0"/>
    <w:rsid w:val="00CB37B7"/>
    <w:rsid w:val="00CB3D56"/>
    <w:rsid w:val="00CB44FE"/>
    <w:rsid w:val="00CB56CF"/>
    <w:rsid w:val="00CB60CA"/>
    <w:rsid w:val="00CB64DD"/>
    <w:rsid w:val="00CB6C95"/>
    <w:rsid w:val="00CB6D1E"/>
    <w:rsid w:val="00CB71C8"/>
    <w:rsid w:val="00CB73E4"/>
    <w:rsid w:val="00CB78AC"/>
    <w:rsid w:val="00CC02EC"/>
    <w:rsid w:val="00CC0CF7"/>
    <w:rsid w:val="00CC0FDC"/>
    <w:rsid w:val="00CC3A7F"/>
    <w:rsid w:val="00CC42E8"/>
    <w:rsid w:val="00CC4937"/>
    <w:rsid w:val="00CC61A0"/>
    <w:rsid w:val="00CC694A"/>
    <w:rsid w:val="00CD048C"/>
    <w:rsid w:val="00CD0917"/>
    <w:rsid w:val="00CD0EEC"/>
    <w:rsid w:val="00CD10D2"/>
    <w:rsid w:val="00CD1A9B"/>
    <w:rsid w:val="00CD4A35"/>
    <w:rsid w:val="00CD4C2E"/>
    <w:rsid w:val="00CD54E5"/>
    <w:rsid w:val="00CD5FFA"/>
    <w:rsid w:val="00CD6559"/>
    <w:rsid w:val="00CD771F"/>
    <w:rsid w:val="00CE0792"/>
    <w:rsid w:val="00CE1178"/>
    <w:rsid w:val="00CE1F9E"/>
    <w:rsid w:val="00CE55EC"/>
    <w:rsid w:val="00CE5804"/>
    <w:rsid w:val="00CE62EB"/>
    <w:rsid w:val="00CE6DCD"/>
    <w:rsid w:val="00CE701E"/>
    <w:rsid w:val="00CE7051"/>
    <w:rsid w:val="00CE70E2"/>
    <w:rsid w:val="00CF012A"/>
    <w:rsid w:val="00CF0AD2"/>
    <w:rsid w:val="00CF21E0"/>
    <w:rsid w:val="00CF38BF"/>
    <w:rsid w:val="00CF415C"/>
    <w:rsid w:val="00CF45CD"/>
    <w:rsid w:val="00CF46C9"/>
    <w:rsid w:val="00CF4775"/>
    <w:rsid w:val="00CF4A64"/>
    <w:rsid w:val="00CF4E42"/>
    <w:rsid w:val="00CF563C"/>
    <w:rsid w:val="00CF5ADE"/>
    <w:rsid w:val="00D00573"/>
    <w:rsid w:val="00D00746"/>
    <w:rsid w:val="00D01AE5"/>
    <w:rsid w:val="00D01DC1"/>
    <w:rsid w:val="00D0219C"/>
    <w:rsid w:val="00D02427"/>
    <w:rsid w:val="00D0270A"/>
    <w:rsid w:val="00D02744"/>
    <w:rsid w:val="00D02D98"/>
    <w:rsid w:val="00D03B40"/>
    <w:rsid w:val="00D0420E"/>
    <w:rsid w:val="00D04EE1"/>
    <w:rsid w:val="00D0555D"/>
    <w:rsid w:val="00D06016"/>
    <w:rsid w:val="00D06853"/>
    <w:rsid w:val="00D068B9"/>
    <w:rsid w:val="00D0751F"/>
    <w:rsid w:val="00D078C3"/>
    <w:rsid w:val="00D10090"/>
    <w:rsid w:val="00D10D4F"/>
    <w:rsid w:val="00D12502"/>
    <w:rsid w:val="00D125FF"/>
    <w:rsid w:val="00D12B5E"/>
    <w:rsid w:val="00D13C44"/>
    <w:rsid w:val="00D13D77"/>
    <w:rsid w:val="00D14085"/>
    <w:rsid w:val="00D1420A"/>
    <w:rsid w:val="00D14477"/>
    <w:rsid w:val="00D15534"/>
    <w:rsid w:val="00D155F4"/>
    <w:rsid w:val="00D15A36"/>
    <w:rsid w:val="00D16825"/>
    <w:rsid w:val="00D1707D"/>
    <w:rsid w:val="00D17FC9"/>
    <w:rsid w:val="00D20235"/>
    <w:rsid w:val="00D2107D"/>
    <w:rsid w:val="00D2124B"/>
    <w:rsid w:val="00D2214A"/>
    <w:rsid w:val="00D22625"/>
    <w:rsid w:val="00D22D9D"/>
    <w:rsid w:val="00D23051"/>
    <w:rsid w:val="00D23533"/>
    <w:rsid w:val="00D23781"/>
    <w:rsid w:val="00D2399D"/>
    <w:rsid w:val="00D23C1C"/>
    <w:rsid w:val="00D26806"/>
    <w:rsid w:val="00D27A88"/>
    <w:rsid w:val="00D27B07"/>
    <w:rsid w:val="00D27F88"/>
    <w:rsid w:val="00D27F9D"/>
    <w:rsid w:val="00D3016A"/>
    <w:rsid w:val="00D315B3"/>
    <w:rsid w:val="00D326EC"/>
    <w:rsid w:val="00D32CAB"/>
    <w:rsid w:val="00D32D7E"/>
    <w:rsid w:val="00D33129"/>
    <w:rsid w:val="00D3318B"/>
    <w:rsid w:val="00D33D65"/>
    <w:rsid w:val="00D33E46"/>
    <w:rsid w:val="00D3449B"/>
    <w:rsid w:val="00D35055"/>
    <w:rsid w:val="00D352DB"/>
    <w:rsid w:val="00D3548A"/>
    <w:rsid w:val="00D3556A"/>
    <w:rsid w:val="00D360A1"/>
    <w:rsid w:val="00D3623A"/>
    <w:rsid w:val="00D365DE"/>
    <w:rsid w:val="00D371B6"/>
    <w:rsid w:val="00D37279"/>
    <w:rsid w:val="00D3743F"/>
    <w:rsid w:val="00D37A63"/>
    <w:rsid w:val="00D40453"/>
    <w:rsid w:val="00D4219C"/>
    <w:rsid w:val="00D4248B"/>
    <w:rsid w:val="00D425A8"/>
    <w:rsid w:val="00D42BC7"/>
    <w:rsid w:val="00D437D9"/>
    <w:rsid w:val="00D43C6E"/>
    <w:rsid w:val="00D44778"/>
    <w:rsid w:val="00D4482F"/>
    <w:rsid w:val="00D448CD"/>
    <w:rsid w:val="00D45373"/>
    <w:rsid w:val="00D454DC"/>
    <w:rsid w:val="00D45589"/>
    <w:rsid w:val="00D45D93"/>
    <w:rsid w:val="00D4637A"/>
    <w:rsid w:val="00D46438"/>
    <w:rsid w:val="00D46A3B"/>
    <w:rsid w:val="00D46C8C"/>
    <w:rsid w:val="00D478C1"/>
    <w:rsid w:val="00D5000E"/>
    <w:rsid w:val="00D50D78"/>
    <w:rsid w:val="00D50DB4"/>
    <w:rsid w:val="00D50FF2"/>
    <w:rsid w:val="00D51083"/>
    <w:rsid w:val="00D516BC"/>
    <w:rsid w:val="00D52045"/>
    <w:rsid w:val="00D54B95"/>
    <w:rsid w:val="00D554E5"/>
    <w:rsid w:val="00D56455"/>
    <w:rsid w:val="00D56760"/>
    <w:rsid w:val="00D57E25"/>
    <w:rsid w:val="00D60577"/>
    <w:rsid w:val="00D60CA3"/>
    <w:rsid w:val="00D6152F"/>
    <w:rsid w:val="00D62A03"/>
    <w:rsid w:val="00D63B61"/>
    <w:rsid w:val="00D64ABB"/>
    <w:rsid w:val="00D65304"/>
    <w:rsid w:val="00D65A78"/>
    <w:rsid w:val="00D67E49"/>
    <w:rsid w:val="00D71069"/>
    <w:rsid w:val="00D720B9"/>
    <w:rsid w:val="00D73904"/>
    <w:rsid w:val="00D73D17"/>
    <w:rsid w:val="00D748D1"/>
    <w:rsid w:val="00D74BFF"/>
    <w:rsid w:val="00D74D7C"/>
    <w:rsid w:val="00D75210"/>
    <w:rsid w:val="00D7656D"/>
    <w:rsid w:val="00D769C0"/>
    <w:rsid w:val="00D76BBA"/>
    <w:rsid w:val="00D76C20"/>
    <w:rsid w:val="00D77506"/>
    <w:rsid w:val="00D77F78"/>
    <w:rsid w:val="00D802DA"/>
    <w:rsid w:val="00D81485"/>
    <w:rsid w:val="00D8231D"/>
    <w:rsid w:val="00D8393C"/>
    <w:rsid w:val="00D84B67"/>
    <w:rsid w:val="00D8531C"/>
    <w:rsid w:val="00D856D6"/>
    <w:rsid w:val="00D8590A"/>
    <w:rsid w:val="00D85CBC"/>
    <w:rsid w:val="00D85D9C"/>
    <w:rsid w:val="00D85F82"/>
    <w:rsid w:val="00D867EB"/>
    <w:rsid w:val="00D86B33"/>
    <w:rsid w:val="00D871A8"/>
    <w:rsid w:val="00D87B47"/>
    <w:rsid w:val="00D90CE1"/>
    <w:rsid w:val="00D92081"/>
    <w:rsid w:val="00D925D8"/>
    <w:rsid w:val="00D92C86"/>
    <w:rsid w:val="00D93255"/>
    <w:rsid w:val="00D93305"/>
    <w:rsid w:val="00D93965"/>
    <w:rsid w:val="00D94F89"/>
    <w:rsid w:val="00D961ED"/>
    <w:rsid w:val="00D96844"/>
    <w:rsid w:val="00D96A5D"/>
    <w:rsid w:val="00D96B2B"/>
    <w:rsid w:val="00DA05F2"/>
    <w:rsid w:val="00DA0B99"/>
    <w:rsid w:val="00DA0C78"/>
    <w:rsid w:val="00DA0D36"/>
    <w:rsid w:val="00DA0DEF"/>
    <w:rsid w:val="00DA16A4"/>
    <w:rsid w:val="00DA19E1"/>
    <w:rsid w:val="00DA2592"/>
    <w:rsid w:val="00DA2D38"/>
    <w:rsid w:val="00DA31D3"/>
    <w:rsid w:val="00DA3657"/>
    <w:rsid w:val="00DA3C55"/>
    <w:rsid w:val="00DA4A69"/>
    <w:rsid w:val="00DA4B19"/>
    <w:rsid w:val="00DA4B67"/>
    <w:rsid w:val="00DA5B4F"/>
    <w:rsid w:val="00DA6155"/>
    <w:rsid w:val="00DA6272"/>
    <w:rsid w:val="00DB08E4"/>
    <w:rsid w:val="00DB0D85"/>
    <w:rsid w:val="00DB121D"/>
    <w:rsid w:val="00DB21A4"/>
    <w:rsid w:val="00DB2249"/>
    <w:rsid w:val="00DB29FE"/>
    <w:rsid w:val="00DB2EC2"/>
    <w:rsid w:val="00DB301B"/>
    <w:rsid w:val="00DB35AC"/>
    <w:rsid w:val="00DB3A5E"/>
    <w:rsid w:val="00DB3B69"/>
    <w:rsid w:val="00DB430C"/>
    <w:rsid w:val="00DB50F6"/>
    <w:rsid w:val="00DB53A2"/>
    <w:rsid w:val="00DB5C5F"/>
    <w:rsid w:val="00DB609D"/>
    <w:rsid w:val="00DC019F"/>
    <w:rsid w:val="00DC030E"/>
    <w:rsid w:val="00DC1086"/>
    <w:rsid w:val="00DC17DF"/>
    <w:rsid w:val="00DC1E84"/>
    <w:rsid w:val="00DC2489"/>
    <w:rsid w:val="00DC29BD"/>
    <w:rsid w:val="00DC2BA9"/>
    <w:rsid w:val="00DC3AC2"/>
    <w:rsid w:val="00DC4B4F"/>
    <w:rsid w:val="00DC5F4B"/>
    <w:rsid w:val="00DC66FA"/>
    <w:rsid w:val="00DC6B8E"/>
    <w:rsid w:val="00DC72C8"/>
    <w:rsid w:val="00DC7427"/>
    <w:rsid w:val="00DC78CA"/>
    <w:rsid w:val="00DC7D98"/>
    <w:rsid w:val="00DC7DD4"/>
    <w:rsid w:val="00DC7FA8"/>
    <w:rsid w:val="00DD10B9"/>
    <w:rsid w:val="00DD1667"/>
    <w:rsid w:val="00DD1D02"/>
    <w:rsid w:val="00DD202A"/>
    <w:rsid w:val="00DD2BD7"/>
    <w:rsid w:val="00DD3171"/>
    <w:rsid w:val="00DD36EE"/>
    <w:rsid w:val="00DD386A"/>
    <w:rsid w:val="00DD3940"/>
    <w:rsid w:val="00DD3951"/>
    <w:rsid w:val="00DD3ADD"/>
    <w:rsid w:val="00DD3CD9"/>
    <w:rsid w:val="00DD488B"/>
    <w:rsid w:val="00DD4901"/>
    <w:rsid w:val="00DD60F1"/>
    <w:rsid w:val="00DD675C"/>
    <w:rsid w:val="00DD68C3"/>
    <w:rsid w:val="00DD6A36"/>
    <w:rsid w:val="00DD6AEB"/>
    <w:rsid w:val="00DD74B7"/>
    <w:rsid w:val="00DD7718"/>
    <w:rsid w:val="00DE0D7D"/>
    <w:rsid w:val="00DE1653"/>
    <w:rsid w:val="00DE169C"/>
    <w:rsid w:val="00DE1E5F"/>
    <w:rsid w:val="00DE2154"/>
    <w:rsid w:val="00DE28A0"/>
    <w:rsid w:val="00DE2BBB"/>
    <w:rsid w:val="00DE2C8A"/>
    <w:rsid w:val="00DE2D04"/>
    <w:rsid w:val="00DE34BF"/>
    <w:rsid w:val="00DE368B"/>
    <w:rsid w:val="00DE3F5F"/>
    <w:rsid w:val="00DE4C63"/>
    <w:rsid w:val="00DE57B7"/>
    <w:rsid w:val="00DE671B"/>
    <w:rsid w:val="00DE6B15"/>
    <w:rsid w:val="00DF0F8B"/>
    <w:rsid w:val="00DF1814"/>
    <w:rsid w:val="00DF212A"/>
    <w:rsid w:val="00DF21AE"/>
    <w:rsid w:val="00DF44E6"/>
    <w:rsid w:val="00DF46A6"/>
    <w:rsid w:val="00DF4A3C"/>
    <w:rsid w:val="00DF592B"/>
    <w:rsid w:val="00DF60A0"/>
    <w:rsid w:val="00DF6F1F"/>
    <w:rsid w:val="00DF703B"/>
    <w:rsid w:val="00DF725F"/>
    <w:rsid w:val="00DF77DF"/>
    <w:rsid w:val="00E00979"/>
    <w:rsid w:val="00E00BEC"/>
    <w:rsid w:val="00E02890"/>
    <w:rsid w:val="00E02FA7"/>
    <w:rsid w:val="00E05666"/>
    <w:rsid w:val="00E0568F"/>
    <w:rsid w:val="00E06974"/>
    <w:rsid w:val="00E07B28"/>
    <w:rsid w:val="00E10731"/>
    <w:rsid w:val="00E10BFD"/>
    <w:rsid w:val="00E1168F"/>
    <w:rsid w:val="00E119B0"/>
    <w:rsid w:val="00E12328"/>
    <w:rsid w:val="00E12622"/>
    <w:rsid w:val="00E12688"/>
    <w:rsid w:val="00E12A58"/>
    <w:rsid w:val="00E1300E"/>
    <w:rsid w:val="00E13CDE"/>
    <w:rsid w:val="00E144A9"/>
    <w:rsid w:val="00E14885"/>
    <w:rsid w:val="00E14DA5"/>
    <w:rsid w:val="00E15D3A"/>
    <w:rsid w:val="00E160ED"/>
    <w:rsid w:val="00E16219"/>
    <w:rsid w:val="00E167E6"/>
    <w:rsid w:val="00E1726F"/>
    <w:rsid w:val="00E178FF"/>
    <w:rsid w:val="00E200B1"/>
    <w:rsid w:val="00E2013C"/>
    <w:rsid w:val="00E20195"/>
    <w:rsid w:val="00E21C27"/>
    <w:rsid w:val="00E22979"/>
    <w:rsid w:val="00E22A83"/>
    <w:rsid w:val="00E2309E"/>
    <w:rsid w:val="00E23456"/>
    <w:rsid w:val="00E239A1"/>
    <w:rsid w:val="00E23B42"/>
    <w:rsid w:val="00E23C21"/>
    <w:rsid w:val="00E244F8"/>
    <w:rsid w:val="00E2458B"/>
    <w:rsid w:val="00E24709"/>
    <w:rsid w:val="00E254CC"/>
    <w:rsid w:val="00E25C9A"/>
    <w:rsid w:val="00E260FA"/>
    <w:rsid w:val="00E266F8"/>
    <w:rsid w:val="00E2706C"/>
    <w:rsid w:val="00E275BE"/>
    <w:rsid w:val="00E31111"/>
    <w:rsid w:val="00E31959"/>
    <w:rsid w:val="00E32BF3"/>
    <w:rsid w:val="00E32FE2"/>
    <w:rsid w:val="00E33243"/>
    <w:rsid w:val="00E34197"/>
    <w:rsid w:val="00E355DB"/>
    <w:rsid w:val="00E358EE"/>
    <w:rsid w:val="00E3593B"/>
    <w:rsid w:val="00E35CBD"/>
    <w:rsid w:val="00E35D21"/>
    <w:rsid w:val="00E36BBB"/>
    <w:rsid w:val="00E36E7B"/>
    <w:rsid w:val="00E37047"/>
    <w:rsid w:val="00E37D24"/>
    <w:rsid w:val="00E40763"/>
    <w:rsid w:val="00E41083"/>
    <w:rsid w:val="00E41176"/>
    <w:rsid w:val="00E418E7"/>
    <w:rsid w:val="00E429E9"/>
    <w:rsid w:val="00E42BE6"/>
    <w:rsid w:val="00E43017"/>
    <w:rsid w:val="00E44122"/>
    <w:rsid w:val="00E44497"/>
    <w:rsid w:val="00E449DE"/>
    <w:rsid w:val="00E4531C"/>
    <w:rsid w:val="00E467B5"/>
    <w:rsid w:val="00E46B81"/>
    <w:rsid w:val="00E46D03"/>
    <w:rsid w:val="00E47067"/>
    <w:rsid w:val="00E4725B"/>
    <w:rsid w:val="00E479E9"/>
    <w:rsid w:val="00E47FFC"/>
    <w:rsid w:val="00E500B9"/>
    <w:rsid w:val="00E50936"/>
    <w:rsid w:val="00E50D7F"/>
    <w:rsid w:val="00E5107F"/>
    <w:rsid w:val="00E51F86"/>
    <w:rsid w:val="00E526E4"/>
    <w:rsid w:val="00E52758"/>
    <w:rsid w:val="00E53372"/>
    <w:rsid w:val="00E534C8"/>
    <w:rsid w:val="00E536BA"/>
    <w:rsid w:val="00E536BF"/>
    <w:rsid w:val="00E53A7B"/>
    <w:rsid w:val="00E54CD1"/>
    <w:rsid w:val="00E5556F"/>
    <w:rsid w:val="00E56112"/>
    <w:rsid w:val="00E5726A"/>
    <w:rsid w:val="00E57FC4"/>
    <w:rsid w:val="00E6033E"/>
    <w:rsid w:val="00E603B7"/>
    <w:rsid w:val="00E60577"/>
    <w:rsid w:val="00E606F1"/>
    <w:rsid w:val="00E60CB5"/>
    <w:rsid w:val="00E611CC"/>
    <w:rsid w:val="00E62757"/>
    <w:rsid w:val="00E6289A"/>
    <w:rsid w:val="00E62F40"/>
    <w:rsid w:val="00E64726"/>
    <w:rsid w:val="00E64C73"/>
    <w:rsid w:val="00E65678"/>
    <w:rsid w:val="00E6580D"/>
    <w:rsid w:val="00E65B07"/>
    <w:rsid w:val="00E65C94"/>
    <w:rsid w:val="00E668E2"/>
    <w:rsid w:val="00E66C0A"/>
    <w:rsid w:val="00E67236"/>
    <w:rsid w:val="00E675EA"/>
    <w:rsid w:val="00E71A87"/>
    <w:rsid w:val="00E71D40"/>
    <w:rsid w:val="00E73857"/>
    <w:rsid w:val="00E75FB7"/>
    <w:rsid w:val="00E76E3E"/>
    <w:rsid w:val="00E77840"/>
    <w:rsid w:val="00E77E8F"/>
    <w:rsid w:val="00E804AC"/>
    <w:rsid w:val="00E804EF"/>
    <w:rsid w:val="00E80610"/>
    <w:rsid w:val="00E80CCF"/>
    <w:rsid w:val="00E81A0D"/>
    <w:rsid w:val="00E829FA"/>
    <w:rsid w:val="00E83134"/>
    <w:rsid w:val="00E83D29"/>
    <w:rsid w:val="00E83D5D"/>
    <w:rsid w:val="00E84254"/>
    <w:rsid w:val="00E84F55"/>
    <w:rsid w:val="00E8582D"/>
    <w:rsid w:val="00E859A0"/>
    <w:rsid w:val="00E85BBD"/>
    <w:rsid w:val="00E85C94"/>
    <w:rsid w:val="00E8626A"/>
    <w:rsid w:val="00E8639A"/>
    <w:rsid w:val="00E86C71"/>
    <w:rsid w:val="00E874BA"/>
    <w:rsid w:val="00E87D62"/>
    <w:rsid w:val="00E90559"/>
    <w:rsid w:val="00E90A6F"/>
    <w:rsid w:val="00E90B8D"/>
    <w:rsid w:val="00E90C14"/>
    <w:rsid w:val="00E91030"/>
    <w:rsid w:val="00E91384"/>
    <w:rsid w:val="00E91453"/>
    <w:rsid w:val="00E91A81"/>
    <w:rsid w:val="00E9220D"/>
    <w:rsid w:val="00E92FDA"/>
    <w:rsid w:val="00E9440B"/>
    <w:rsid w:val="00E94477"/>
    <w:rsid w:val="00E9473F"/>
    <w:rsid w:val="00E94C8B"/>
    <w:rsid w:val="00E94D15"/>
    <w:rsid w:val="00E94D3B"/>
    <w:rsid w:val="00E94FED"/>
    <w:rsid w:val="00E951D5"/>
    <w:rsid w:val="00E9532E"/>
    <w:rsid w:val="00E95AD9"/>
    <w:rsid w:val="00E96A2C"/>
    <w:rsid w:val="00E970F6"/>
    <w:rsid w:val="00EA015E"/>
    <w:rsid w:val="00EA03AA"/>
    <w:rsid w:val="00EA197F"/>
    <w:rsid w:val="00EA2BB0"/>
    <w:rsid w:val="00EA2E7C"/>
    <w:rsid w:val="00EA36E6"/>
    <w:rsid w:val="00EA4C0B"/>
    <w:rsid w:val="00EA5985"/>
    <w:rsid w:val="00EA67D7"/>
    <w:rsid w:val="00EA6BC2"/>
    <w:rsid w:val="00EA7245"/>
    <w:rsid w:val="00EA7AA8"/>
    <w:rsid w:val="00EA7EF4"/>
    <w:rsid w:val="00EB0095"/>
    <w:rsid w:val="00EB0680"/>
    <w:rsid w:val="00EB0DED"/>
    <w:rsid w:val="00EB1972"/>
    <w:rsid w:val="00EB1FEE"/>
    <w:rsid w:val="00EB27B2"/>
    <w:rsid w:val="00EB2A55"/>
    <w:rsid w:val="00EB2B72"/>
    <w:rsid w:val="00EB384C"/>
    <w:rsid w:val="00EB3D44"/>
    <w:rsid w:val="00EB41AE"/>
    <w:rsid w:val="00EB455F"/>
    <w:rsid w:val="00EB501A"/>
    <w:rsid w:val="00EB5E7E"/>
    <w:rsid w:val="00EB613D"/>
    <w:rsid w:val="00EB6A81"/>
    <w:rsid w:val="00EB6DE1"/>
    <w:rsid w:val="00EB79FA"/>
    <w:rsid w:val="00EC0769"/>
    <w:rsid w:val="00EC0F06"/>
    <w:rsid w:val="00EC133F"/>
    <w:rsid w:val="00EC229F"/>
    <w:rsid w:val="00EC2550"/>
    <w:rsid w:val="00EC2AD9"/>
    <w:rsid w:val="00EC2B6E"/>
    <w:rsid w:val="00EC2EEC"/>
    <w:rsid w:val="00EC3B2A"/>
    <w:rsid w:val="00EC47E9"/>
    <w:rsid w:val="00EC4CC3"/>
    <w:rsid w:val="00EC52DE"/>
    <w:rsid w:val="00EC574A"/>
    <w:rsid w:val="00EC5C7F"/>
    <w:rsid w:val="00EC63A6"/>
    <w:rsid w:val="00EC66DD"/>
    <w:rsid w:val="00EC6B7E"/>
    <w:rsid w:val="00ED024B"/>
    <w:rsid w:val="00ED057F"/>
    <w:rsid w:val="00ED064B"/>
    <w:rsid w:val="00ED0975"/>
    <w:rsid w:val="00ED110E"/>
    <w:rsid w:val="00ED192C"/>
    <w:rsid w:val="00ED1A83"/>
    <w:rsid w:val="00ED1ACB"/>
    <w:rsid w:val="00ED22DF"/>
    <w:rsid w:val="00ED3EC0"/>
    <w:rsid w:val="00ED4473"/>
    <w:rsid w:val="00ED4CEE"/>
    <w:rsid w:val="00ED54EE"/>
    <w:rsid w:val="00ED7126"/>
    <w:rsid w:val="00ED7FEA"/>
    <w:rsid w:val="00EE037B"/>
    <w:rsid w:val="00EE1097"/>
    <w:rsid w:val="00EE10CB"/>
    <w:rsid w:val="00EE16D2"/>
    <w:rsid w:val="00EE1767"/>
    <w:rsid w:val="00EE2AD6"/>
    <w:rsid w:val="00EE3072"/>
    <w:rsid w:val="00EE3668"/>
    <w:rsid w:val="00EE3B65"/>
    <w:rsid w:val="00EE3C07"/>
    <w:rsid w:val="00EE3F32"/>
    <w:rsid w:val="00EE45DE"/>
    <w:rsid w:val="00EE4747"/>
    <w:rsid w:val="00EE47CF"/>
    <w:rsid w:val="00EE4EC3"/>
    <w:rsid w:val="00EE4FF5"/>
    <w:rsid w:val="00EE620A"/>
    <w:rsid w:val="00EE6E85"/>
    <w:rsid w:val="00EE7422"/>
    <w:rsid w:val="00EE7BDC"/>
    <w:rsid w:val="00EF1B7A"/>
    <w:rsid w:val="00EF23D1"/>
    <w:rsid w:val="00EF2690"/>
    <w:rsid w:val="00EF2E84"/>
    <w:rsid w:val="00EF3C37"/>
    <w:rsid w:val="00EF3F34"/>
    <w:rsid w:val="00EF3F7B"/>
    <w:rsid w:val="00EF435A"/>
    <w:rsid w:val="00EF52DA"/>
    <w:rsid w:val="00EF59C4"/>
    <w:rsid w:val="00EF5C89"/>
    <w:rsid w:val="00EF622E"/>
    <w:rsid w:val="00EF7153"/>
    <w:rsid w:val="00EF7355"/>
    <w:rsid w:val="00EF7357"/>
    <w:rsid w:val="00F00D2F"/>
    <w:rsid w:val="00F00D7F"/>
    <w:rsid w:val="00F02024"/>
    <w:rsid w:val="00F022D0"/>
    <w:rsid w:val="00F030B5"/>
    <w:rsid w:val="00F03308"/>
    <w:rsid w:val="00F03794"/>
    <w:rsid w:val="00F03B90"/>
    <w:rsid w:val="00F03EC5"/>
    <w:rsid w:val="00F0497D"/>
    <w:rsid w:val="00F049DA"/>
    <w:rsid w:val="00F04AFB"/>
    <w:rsid w:val="00F04E6A"/>
    <w:rsid w:val="00F04FD0"/>
    <w:rsid w:val="00F05961"/>
    <w:rsid w:val="00F068B1"/>
    <w:rsid w:val="00F06E4C"/>
    <w:rsid w:val="00F06ED5"/>
    <w:rsid w:val="00F07250"/>
    <w:rsid w:val="00F0780D"/>
    <w:rsid w:val="00F07B9B"/>
    <w:rsid w:val="00F1008F"/>
    <w:rsid w:val="00F10419"/>
    <w:rsid w:val="00F1045E"/>
    <w:rsid w:val="00F10471"/>
    <w:rsid w:val="00F12BA8"/>
    <w:rsid w:val="00F138CA"/>
    <w:rsid w:val="00F13A44"/>
    <w:rsid w:val="00F145A7"/>
    <w:rsid w:val="00F14B1D"/>
    <w:rsid w:val="00F156C9"/>
    <w:rsid w:val="00F15F5C"/>
    <w:rsid w:val="00F16D24"/>
    <w:rsid w:val="00F17799"/>
    <w:rsid w:val="00F201C9"/>
    <w:rsid w:val="00F205B4"/>
    <w:rsid w:val="00F20DFB"/>
    <w:rsid w:val="00F2156B"/>
    <w:rsid w:val="00F2175B"/>
    <w:rsid w:val="00F21D82"/>
    <w:rsid w:val="00F21DEA"/>
    <w:rsid w:val="00F21E3A"/>
    <w:rsid w:val="00F2349E"/>
    <w:rsid w:val="00F23771"/>
    <w:rsid w:val="00F2395E"/>
    <w:rsid w:val="00F23B3F"/>
    <w:rsid w:val="00F249F7"/>
    <w:rsid w:val="00F250AB"/>
    <w:rsid w:val="00F257F3"/>
    <w:rsid w:val="00F25E89"/>
    <w:rsid w:val="00F26B0C"/>
    <w:rsid w:val="00F26B7F"/>
    <w:rsid w:val="00F27019"/>
    <w:rsid w:val="00F27AE0"/>
    <w:rsid w:val="00F30C68"/>
    <w:rsid w:val="00F31B87"/>
    <w:rsid w:val="00F31DA3"/>
    <w:rsid w:val="00F3265D"/>
    <w:rsid w:val="00F32746"/>
    <w:rsid w:val="00F32D32"/>
    <w:rsid w:val="00F32F55"/>
    <w:rsid w:val="00F338FC"/>
    <w:rsid w:val="00F33D83"/>
    <w:rsid w:val="00F34BEF"/>
    <w:rsid w:val="00F3552A"/>
    <w:rsid w:val="00F355B2"/>
    <w:rsid w:val="00F36EF6"/>
    <w:rsid w:val="00F36F7A"/>
    <w:rsid w:val="00F37473"/>
    <w:rsid w:val="00F37821"/>
    <w:rsid w:val="00F37836"/>
    <w:rsid w:val="00F379AF"/>
    <w:rsid w:val="00F4068B"/>
    <w:rsid w:val="00F4073B"/>
    <w:rsid w:val="00F417BA"/>
    <w:rsid w:val="00F419EC"/>
    <w:rsid w:val="00F422EE"/>
    <w:rsid w:val="00F42329"/>
    <w:rsid w:val="00F427DC"/>
    <w:rsid w:val="00F43588"/>
    <w:rsid w:val="00F440B2"/>
    <w:rsid w:val="00F45888"/>
    <w:rsid w:val="00F46F41"/>
    <w:rsid w:val="00F4704B"/>
    <w:rsid w:val="00F503BD"/>
    <w:rsid w:val="00F510C5"/>
    <w:rsid w:val="00F52116"/>
    <w:rsid w:val="00F52141"/>
    <w:rsid w:val="00F546EE"/>
    <w:rsid w:val="00F5475F"/>
    <w:rsid w:val="00F55B96"/>
    <w:rsid w:val="00F574EC"/>
    <w:rsid w:val="00F576C6"/>
    <w:rsid w:val="00F61240"/>
    <w:rsid w:val="00F6135F"/>
    <w:rsid w:val="00F62097"/>
    <w:rsid w:val="00F62E32"/>
    <w:rsid w:val="00F62F8D"/>
    <w:rsid w:val="00F6311F"/>
    <w:rsid w:val="00F63AB4"/>
    <w:rsid w:val="00F643F5"/>
    <w:rsid w:val="00F644FE"/>
    <w:rsid w:val="00F64900"/>
    <w:rsid w:val="00F65000"/>
    <w:rsid w:val="00F651D7"/>
    <w:rsid w:val="00F65369"/>
    <w:rsid w:val="00F6555B"/>
    <w:rsid w:val="00F65CA2"/>
    <w:rsid w:val="00F66385"/>
    <w:rsid w:val="00F663D5"/>
    <w:rsid w:val="00F667E1"/>
    <w:rsid w:val="00F66E63"/>
    <w:rsid w:val="00F67AE8"/>
    <w:rsid w:val="00F67B54"/>
    <w:rsid w:val="00F70229"/>
    <w:rsid w:val="00F72843"/>
    <w:rsid w:val="00F737B6"/>
    <w:rsid w:val="00F739A1"/>
    <w:rsid w:val="00F73C47"/>
    <w:rsid w:val="00F74B30"/>
    <w:rsid w:val="00F76394"/>
    <w:rsid w:val="00F768E2"/>
    <w:rsid w:val="00F76A09"/>
    <w:rsid w:val="00F76D4B"/>
    <w:rsid w:val="00F77F39"/>
    <w:rsid w:val="00F80E20"/>
    <w:rsid w:val="00F80F32"/>
    <w:rsid w:val="00F81940"/>
    <w:rsid w:val="00F82294"/>
    <w:rsid w:val="00F824F2"/>
    <w:rsid w:val="00F8277A"/>
    <w:rsid w:val="00F84001"/>
    <w:rsid w:val="00F85539"/>
    <w:rsid w:val="00F85658"/>
    <w:rsid w:val="00F8581A"/>
    <w:rsid w:val="00F8587C"/>
    <w:rsid w:val="00F85919"/>
    <w:rsid w:val="00F85938"/>
    <w:rsid w:val="00F85F12"/>
    <w:rsid w:val="00F86C1B"/>
    <w:rsid w:val="00F86EC9"/>
    <w:rsid w:val="00F9086A"/>
    <w:rsid w:val="00F90CD0"/>
    <w:rsid w:val="00F913D9"/>
    <w:rsid w:val="00F91B2F"/>
    <w:rsid w:val="00F9299E"/>
    <w:rsid w:val="00F9315F"/>
    <w:rsid w:val="00F93F75"/>
    <w:rsid w:val="00F946A4"/>
    <w:rsid w:val="00F94FE9"/>
    <w:rsid w:val="00F96149"/>
    <w:rsid w:val="00F964E9"/>
    <w:rsid w:val="00F96787"/>
    <w:rsid w:val="00F9690D"/>
    <w:rsid w:val="00F96D21"/>
    <w:rsid w:val="00F9713A"/>
    <w:rsid w:val="00F971EE"/>
    <w:rsid w:val="00F979C6"/>
    <w:rsid w:val="00F97C48"/>
    <w:rsid w:val="00FA0BE9"/>
    <w:rsid w:val="00FA1304"/>
    <w:rsid w:val="00FA2321"/>
    <w:rsid w:val="00FA377C"/>
    <w:rsid w:val="00FA3FA2"/>
    <w:rsid w:val="00FA409D"/>
    <w:rsid w:val="00FA409E"/>
    <w:rsid w:val="00FA47CE"/>
    <w:rsid w:val="00FA53EB"/>
    <w:rsid w:val="00FA55FD"/>
    <w:rsid w:val="00FA5C43"/>
    <w:rsid w:val="00FA5DB3"/>
    <w:rsid w:val="00FA63A8"/>
    <w:rsid w:val="00FA6B47"/>
    <w:rsid w:val="00FA72DF"/>
    <w:rsid w:val="00FA7395"/>
    <w:rsid w:val="00FB082C"/>
    <w:rsid w:val="00FB0D75"/>
    <w:rsid w:val="00FB0EE0"/>
    <w:rsid w:val="00FB120D"/>
    <w:rsid w:val="00FB1369"/>
    <w:rsid w:val="00FB1E3F"/>
    <w:rsid w:val="00FB27F2"/>
    <w:rsid w:val="00FB3B1D"/>
    <w:rsid w:val="00FB4421"/>
    <w:rsid w:val="00FB4552"/>
    <w:rsid w:val="00FB5DFE"/>
    <w:rsid w:val="00FB5FD5"/>
    <w:rsid w:val="00FC0286"/>
    <w:rsid w:val="00FC0814"/>
    <w:rsid w:val="00FC0D18"/>
    <w:rsid w:val="00FC1018"/>
    <w:rsid w:val="00FC1420"/>
    <w:rsid w:val="00FC22EE"/>
    <w:rsid w:val="00FC275B"/>
    <w:rsid w:val="00FC3198"/>
    <w:rsid w:val="00FC3E12"/>
    <w:rsid w:val="00FC52FF"/>
    <w:rsid w:val="00FC541F"/>
    <w:rsid w:val="00FC548A"/>
    <w:rsid w:val="00FC5A30"/>
    <w:rsid w:val="00FC5CB9"/>
    <w:rsid w:val="00FC5F2E"/>
    <w:rsid w:val="00FC6962"/>
    <w:rsid w:val="00FC6E4D"/>
    <w:rsid w:val="00FD0A10"/>
    <w:rsid w:val="00FD1997"/>
    <w:rsid w:val="00FD1E7E"/>
    <w:rsid w:val="00FD3616"/>
    <w:rsid w:val="00FD47BD"/>
    <w:rsid w:val="00FD540C"/>
    <w:rsid w:val="00FD5497"/>
    <w:rsid w:val="00FD60B7"/>
    <w:rsid w:val="00FD6690"/>
    <w:rsid w:val="00FD6BAD"/>
    <w:rsid w:val="00FE0023"/>
    <w:rsid w:val="00FE0824"/>
    <w:rsid w:val="00FE08D2"/>
    <w:rsid w:val="00FE0AF7"/>
    <w:rsid w:val="00FE110C"/>
    <w:rsid w:val="00FE148C"/>
    <w:rsid w:val="00FE1708"/>
    <w:rsid w:val="00FE2102"/>
    <w:rsid w:val="00FE2FB2"/>
    <w:rsid w:val="00FE36A9"/>
    <w:rsid w:val="00FE56CE"/>
    <w:rsid w:val="00FE63AD"/>
    <w:rsid w:val="00FE6852"/>
    <w:rsid w:val="00FE6F39"/>
    <w:rsid w:val="00FF0458"/>
    <w:rsid w:val="00FF0972"/>
    <w:rsid w:val="00FF0AE4"/>
    <w:rsid w:val="00FF1501"/>
    <w:rsid w:val="00FF2419"/>
    <w:rsid w:val="00FF30BC"/>
    <w:rsid w:val="00FF4393"/>
    <w:rsid w:val="00FF5A33"/>
    <w:rsid w:val="00FF5D6B"/>
    <w:rsid w:val="00FF5FC5"/>
    <w:rsid w:val="00FF6149"/>
    <w:rsid w:val="00FF760F"/>
    <w:rsid w:val="00FF7CCD"/>
    <w:rsid w:val="00FF7E9C"/>
    <w:rsid w:val="00FF7F4C"/>
    <w:rsid w:val="225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A89CD3"/>
  <w15:docId w15:val="{80740FEE-EC3E-408F-8A09-3E42EFBB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4E13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582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E2F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6B81"/>
    <w:pPr>
      <w:keepNext/>
      <w:widowControl w:val="0"/>
      <w:numPr>
        <w:ilvl w:val="2"/>
        <w:numId w:val="4"/>
      </w:numPr>
      <w:suppressAutoHyphens/>
      <w:spacing w:line="360" w:lineRule="auto"/>
      <w:outlineLvl w:val="2"/>
    </w:pPr>
    <w:rPr>
      <w:rFonts w:ascii="Arial" w:hAnsi="Arial"/>
      <w:b/>
      <w:kern w:val="2"/>
      <w:sz w:val="22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031E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6B81"/>
    <w:pPr>
      <w:keepNext/>
      <w:numPr>
        <w:ilvl w:val="4"/>
        <w:numId w:val="4"/>
      </w:numPr>
      <w:suppressAutoHyphens/>
      <w:jc w:val="both"/>
      <w:outlineLvl w:val="4"/>
    </w:pPr>
    <w:rPr>
      <w:kern w:val="2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2031E8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2031E8"/>
    <w:pPr>
      <w:spacing w:before="240" w:after="60"/>
      <w:outlineLvl w:val="6"/>
    </w:pPr>
    <w:rPr>
      <w:rFonts w:ascii="Calibri" w:eastAsia="Times New Roman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2031E8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2031E8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C6FF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C6FF8"/>
  </w:style>
  <w:style w:type="paragraph" w:customStyle="1" w:styleId="ZnakZnakZnak">
    <w:name w:val="Znak Znak Znak"/>
    <w:basedOn w:val="Normalny"/>
    <w:rsid w:val="00F74B30"/>
  </w:style>
  <w:style w:type="paragraph" w:styleId="Tekstdymka">
    <w:name w:val="Balloon Text"/>
    <w:basedOn w:val="Normalny"/>
    <w:link w:val="TekstdymkaZnak"/>
    <w:uiPriority w:val="99"/>
    <w:semiHidden/>
    <w:rsid w:val="00485036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7B0E81"/>
  </w:style>
  <w:style w:type="character" w:customStyle="1" w:styleId="Nagwek1Znak">
    <w:name w:val="Nagłówek 1 Znak"/>
    <w:link w:val="Nagwek1"/>
    <w:rsid w:val="005A582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2C70BD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qFormat/>
    <w:rsid w:val="001F5D28"/>
    <w:pPr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PodtytuZnak">
    <w:name w:val="Podtytuł Znak"/>
    <w:link w:val="Podtytu"/>
    <w:rsid w:val="001F5D28"/>
    <w:rPr>
      <w:rFonts w:ascii="Calibri Light" w:eastAsia="Times New Roman" w:hAnsi="Calibri Light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037279"/>
    <w:pPr>
      <w:keepLines/>
      <w:spacing w:after="0" w:line="259" w:lineRule="auto"/>
      <w:outlineLvl w:val="9"/>
    </w:pPr>
    <w:rPr>
      <w:rFonts w:eastAsia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27521A"/>
    <w:pPr>
      <w:tabs>
        <w:tab w:val="right" w:leader="dot" w:pos="9488"/>
      </w:tabs>
      <w:spacing w:line="276" w:lineRule="auto"/>
      <w:ind w:left="993" w:hanging="851"/>
      <w:jc w:val="both"/>
    </w:pPr>
    <w:rPr>
      <w:rFonts w:ascii="Arial" w:hAnsi="Arial" w:cs="Arial"/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table" w:styleId="Tabela-Siatka">
    <w:name w:val="Table Grid"/>
    <w:basedOn w:val="Standardowy"/>
    <w:uiPriority w:val="59"/>
    <w:rsid w:val="00B3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B05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51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512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0512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rsid w:val="00B05121"/>
    <w:rPr>
      <w:b/>
      <w:bCs/>
    </w:rPr>
  </w:style>
  <w:style w:type="paragraph" w:styleId="Akapitzlist">
    <w:name w:val="List Paragraph"/>
    <w:aliases w:val="Signature,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4D0E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u2">
    <w:name w:val="Tytuł 2"/>
    <w:basedOn w:val="Normalny"/>
    <w:rsid w:val="000E4B86"/>
    <w:pPr>
      <w:spacing w:before="120" w:after="120"/>
      <w:jc w:val="center"/>
    </w:pPr>
    <w:rPr>
      <w:rFonts w:ascii="Calibri" w:hAnsi="Calibri"/>
      <w:b/>
    </w:rPr>
  </w:style>
  <w:style w:type="paragraph" w:styleId="Bezodstpw">
    <w:name w:val="No Spacing"/>
    <w:uiPriority w:val="1"/>
    <w:qFormat/>
    <w:rsid w:val="000E4B86"/>
    <w:pPr>
      <w:jc w:val="both"/>
    </w:pPr>
    <w:rPr>
      <w:rFonts w:ascii="Calibri" w:hAnsi="Calibri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A7411"/>
    <w:pPr>
      <w:jc w:val="both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link w:val="Tekstpodstawowy2"/>
    <w:rsid w:val="004A7411"/>
    <w:rPr>
      <w:rFonts w:ascii="Arial" w:hAnsi="Arial" w:cs="Arial"/>
      <w:sz w:val="24"/>
      <w:szCs w:val="24"/>
    </w:rPr>
  </w:style>
  <w:style w:type="character" w:styleId="Pogrubienie">
    <w:name w:val="Strong"/>
    <w:uiPriority w:val="22"/>
    <w:qFormat/>
    <w:rsid w:val="000C05C4"/>
    <w:rPr>
      <w:b/>
      <w:bCs/>
    </w:rPr>
  </w:style>
  <w:style w:type="paragraph" w:styleId="Tekstpodstawowy">
    <w:name w:val="Body Text"/>
    <w:basedOn w:val="Normalny"/>
    <w:link w:val="TekstpodstawowyZnak"/>
    <w:rsid w:val="00E83134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E83134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554E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554E5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061A5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061A5"/>
    <w:rPr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061A5"/>
    <w:rPr>
      <w:sz w:val="24"/>
    </w:rPr>
  </w:style>
  <w:style w:type="character" w:styleId="Odwoanieprzypisudolnego">
    <w:name w:val="footnote reference"/>
    <w:uiPriority w:val="99"/>
    <w:rsid w:val="003061A5"/>
    <w:rPr>
      <w:vertAlign w:val="superscript"/>
    </w:rPr>
  </w:style>
  <w:style w:type="paragraph" w:customStyle="1" w:styleId="StylNagwek2Tekstpodstawowy">
    <w:name w:val="Styl Nagłówek 2 + +Tekst podstawowy"/>
    <w:basedOn w:val="Nagwek2"/>
    <w:rsid w:val="00BE2F42"/>
    <w:pPr>
      <w:tabs>
        <w:tab w:val="left" w:pos="540"/>
      </w:tabs>
      <w:ind w:left="540" w:hanging="540"/>
      <w:jc w:val="both"/>
    </w:pPr>
    <w:rPr>
      <w:rFonts w:ascii="Calibri" w:eastAsia="Times New Roman" w:hAnsi="Calibri" w:cs="Arial"/>
      <w:sz w:val="24"/>
    </w:rPr>
  </w:style>
  <w:style w:type="character" w:customStyle="1" w:styleId="Nagwek2Znak">
    <w:name w:val="Nagłówek 2 Znak"/>
    <w:link w:val="Nagwek2"/>
    <w:semiHidden/>
    <w:rsid w:val="00BE2F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3849F7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849F7"/>
    <w:rPr>
      <w:sz w:val="24"/>
      <w:szCs w:val="24"/>
      <w:lang w:val="x-none"/>
    </w:rPr>
  </w:style>
  <w:style w:type="paragraph" w:customStyle="1" w:styleId="pkt">
    <w:name w:val="pkt"/>
    <w:basedOn w:val="Normalny"/>
    <w:link w:val="pktZnak"/>
    <w:rsid w:val="007D102E"/>
    <w:pPr>
      <w:spacing w:before="60" w:after="60"/>
      <w:ind w:left="851" w:hanging="295"/>
      <w:jc w:val="both"/>
    </w:pPr>
  </w:style>
  <w:style w:type="paragraph" w:styleId="Tekstprzypisukocowego">
    <w:name w:val="endnote text"/>
    <w:basedOn w:val="Normalny"/>
    <w:link w:val="TekstprzypisukocowegoZnak"/>
    <w:rsid w:val="003762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62C2"/>
  </w:style>
  <w:style w:type="character" w:styleId="Odwoanieprzypisukocowego">
    <w:name w:val="endnote reference"/>
    <w:rsid w:val="003762C2"/>
    <w:rPr>
      <w:vertAlign w:val="superscript"/>
    </w:rPr>
  </w:style>
  <w:style w:type="paragraph" w:customStyle="1" w:styleId="Znak0">
    <w:name w:val="Znak0"/>
    <w:basedOn w:val="Normalny"/>
    <w:rsid w:val="001466BD"/>
  </w:style>
  <w:style w:type="paragraph" w:customStyle="1" w:styleId="Zwykytekst1">
    <w:name w:val="Zwykły tekst1"/>
    <w:basedOn w:val="Normalny"/>
    <w:uiPriority w:val="99"/>
    <w:rsid w:val="003E15E6"/>
    <w:pPr>
      <w:suppressAutoHyphens/>
    </w:pPr>
    <w:rPr>
      <w:rFonts w:ascii="Courier New" w:eastAsia="Times New Roman" w:hAnsi="Courier New"/>
      <w:kern w:val="2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semiHidden/>
    <w:rsid w:val="003E15E6"/>
    <w:pPr>
      <w:suppressLineNumbers/>
      <w:suppressAutoHyphens/>
      <w:spacing w:after="0"/>
      <w:jc w:val="both"/>
    </w:pPr>
    <w:rPr>
      <w:rFonts w:eastAsia="Times New Roman"/>
      <w:kern w:val="2"/>
      <w:szCs w:val="20"/>
      <w:lang w:val="pl-PL" w:eastAsia="ar-SA"/>
    </w:rPr>
  </w:style>
  <w:style w:type="paragraph" w:customStyle="1" w:styleId="Nagwektabeli">
    <w:name w:val="Nagłówek tabeli"/>
    <w:basedOn w:val="Zawartotabeli"/>
    <w:uiPriority w:val="99"/>
    <w:semiHidden/>
    <w:rsid w:val="003E15E6"/>
    <w:pPr>
      <w:jc w:val="center"/>
    </w:pPr>
    <w:rPr>
      <w:b/>
      <w:bCs/>
      <w:i/>
      <w:iCs/>
    </w:rPr>
  </w:style>
  <w:style w:type="character" w:customStyle="1" w:styleId="Nagwek3Znak">
    <w:name w:val="Nagłówek 3 Znak"/>
    <w:link w:val="Nagwek3"/>
    <w:uiPriority w:val="9"/>
    <w:rsid w:val="00E46B81"/>
    <w:rPr>
      <w:rFonts w:ascii="Arial" w:hAnsi="Arial"/>
      <w:b/>
      <w:kern w:val="2"/>
      <w:sz w:val="22"/>
      <w:lang w:val="x-none" w:eastAsia="ar-SA"/>
    </w:rPr>
  </w:style>
  <w:style w:type="character" w:customStyle="1" w:styleId="Nagwek5Znak">
    <w:name w:val="Nagłówek 5 Znak"/>
    <w:link w:val="Nagwek5"/>
    <w:uiPriority w:val="9"/>
    <w:rsid w:val="00E46B81"/>
    <w:rPr>
      <w:kern w:val="2"/>
      <w:sz w:val="24"/>
      <w:u w:val="single"/>
      <w:lang w:val="x-none" w:eastAsia="ar-SA"/>
    </w:rPr>
  </w:style>
  <w:style w:type="paragraph" w:customStyle="1" w:styleId="glowny">
    <w:name w:val="glowny"/>
    <w:basedOn w:val="Stopka"/>
    <w:next w:val="Stopka"/>
    <w:semiHidden/>
    <w:rsid w:val="00891881"/>
    <w:pPr>
      <w:suppressAutoHyphens/>
      <w:snapToGrid w:val="0"/>
      <w:spacing w:line="258" w:lineRule="atLeast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val="pl-PL" w:eastAsia="ar-SA"/>
    </w:rPr>
  </w:style>
  <w:style w:type="paragraph" w:customStyle="1" w:styleId="Standard">
    <w:name w:val="Standard"/>
    <w:rsid w:val="00B86F23"/>
    <w:pPr>
      <w:suppressAutoHyphens/>
      <w:autoSpaceDN w:val="0"/>
      <w:textAlignment w:val="baseline"/>
    </w:pPr>
    <w:rPr>
      <w:kern w:val="3"/>
      <w:sz w:val="24"/>
      <w:szCs w:val="24"/>
      <w:lang w:eastAsia="pl-PL"/>
    </w:rPr>
  </w:style>
  <w:style w:type="numbering" w:customStyle="1" w:styleId="WWNum5">
    <w:name w:val="WWNum5"/>
    <w:basedOn w:val="Bezlisty"/>
    <w:rsid w:val="00B86F23"/>
    <w:pPr>
      <w:numPr>
        <w:numId w:val="5"/>
      </w:numPr>
    </w:pPr>
  </w:style>
  <w:style w:type="numbering" w:customStyle="1" w:styleId="WWNum17">
    <w:name w:val="WWNum17"/>
    <w:basedOn w:val="Bezlisty"/>
    <w:rsid w:val="00B86F23"/>
    <w:pPr>
      <w:numPr>
        <w:numId w:val="6"/>
      </w:numPr>
    </w:pPr>
  </w:style>
  <w:style w:type="paragraph" w:customStyle="1" w:styleId="Atext-absatz-a">
    <w:name w:val="Atext-absatz-a"/>
    <w:basedOn w:val="Normalny"/>
    <w:rsid w:val="00556FDD"/>
    <w:pPr>
      <w:tabs>
        <w:tab w:val="right" w:leader="dot" w:pos="5954"/>
      </w:tabs>
      <w:spacing w:after="120"/>
      <w:ind w:left="1418"/>
    </w:pPr>
    <w:rPr>
      <w:rFonts w:ascii="Arial" w:eastAsia="Calibri" w:hAnsi="Arial" w:cs="Arial"/>
      <w:sz w:val="20"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FB1E3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FB1E3F"/>
  </w:style>
  <w:style w:type="character" w:customStyle="1" w:styleId="Nagwek4Znak">
    <w:name w:val="Nagłówek 4 Znak"/>
    <w:link w:val="Nagwek4"/>
    <w:rsid w:val="002031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rsid w:val="002031E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2031E8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2031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2031E8"/>
    <w:rPr>
      <w:rFonts w:ascii="Calibri Light" w:eastAsia="Times New Roman" w:hAnsi="Calibri Light" w:cs="Times New Roman"/>
      <w:sz w:val="22"/>
      <w:szCs w:val="22"/>
    </w:rPr>
  </w:style>
  <w:style w:type="paragraph" w:styleId="Lista">
    <w:name w:val="List"/>
    <w:basedOn w:val="Normalny"/>
    <w:rsid w:val="002031E8"/>
    <w:pPr>
      <w:ind w:left="283" w:hanging="283"/>
      <w:contextualSpacing/>
    </w:pPr>
  </w:style>
  <w:style w:type="paragraph" w:styleId="Lista2">
    <w:name w:val="List 2"/>
    <w:basedOn w:val="Normalny"/>
    <w:rsid w:val="002031E8"/>
    <w:pPr>
      <w:ind w:left="566" w:hanging="283"/>
      <w:contextualSpacing/>
    </w:pPr>
  </w:style>
  <w:style w:type="paragraph" w:styleId="Lista3">
    <w:name w:val="List 3"/>
    <w:basedOn w:val="Normalny"/>
    <w:rsid w:val="002031E8"/>
    <w:pPr>
      <w:ind w:left="849" w:hanging="283"/>
      <w:contextualSpacing/>
    </w:pPr>
  </w:style>
  <w:style w:type="paragraph" w:styleId="Listapunktowana">
    <w:name w:val="List Bullet"/>
    <w:basedOn w:val="Normalny"/>
    <w:rsid w:val="002031E8"/>
    <w:pPr>
      <w:numPr>
        <w:numId w:val="9"/>
      </w:numPr>
      <w:contextualSpacing/>
    </w:pPr>
  </w:style>
  <w:style w:type="paragraph" w:styleId="Listapunktowana3">
    <w:name w:val="List Bullet 3"/>
    <w:basedOn w:val="Normalny"/>
    <w:rsid w:val="002031E8"/>
    <w:pPr>
      <w:numPr>
        <w:numId w:val="10"/>
      </w:numPr>
      <w:contextualSpacing/>
    </w:pPr>
  </w:style>
  <w:style w:type="paragraph" w:styleId="Legenda">
    <w:name w:val="caption"/>
    <w:basedOn w:val="Normalny"/>
    <w:next w:val="Normalny"/>
    <w:unhideWhenUsed/>
    <w:qFormat/>
    <w:rsid w:val="002031E8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2031E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031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odstawowyzwciciem">
    <w:name w:val="Body Text First Indent"/>
    <w:basedOn w:val="Tekstpodstawowy"/>
    <w:link w:val="TekstpodstawowyzwciciemZnak"/>
    <w:rsid w:val="002031E8"/>
    <w:pPr>
      <w:ind w:firstLine="210"/>
    </w:pPr>
    <w:rPr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2031E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2031E8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031E8"/>
    <w:rPr>
      <w:sz w:val="24"/>
      <w:szCs w:val="24"/>
      <w:lang w:val="x-none"/>
    </w:rPr>
  </w:style>
  <w:style w:type="character" w:customStyle="1" w:styleId="FontStyle12">
    <w:name w:val="Font Style12"/>
    <w:uiPriority w:val="99"/>
    <w:rsid w:val="00855EF4"/>
    <w:rPr>
      <w:rFonts w:ascii="Calibri" w:hAnsi="Calibri" w:cs="Calibri"/>
      <w:color w:val="000000"/>
      <w:sz w:val="26"/>
      <w:szCs w:val="26"/>
    </w:rPr>
  </w:style>
  <w:style w:type="paragraph" w:customStyle="1" w:styleId="Style4">
    <w:name w:val="Style4"/>
    <w:basedOn w:val="Normalny"/>
    <w:uiPriority w:val="99"/>
    <w:rsid w:val="00855EF4"/>
    <w:pPr>
      <w:widowControl w:val="0"/>
      <w:autoSpaceDE w:val="0"/>
      <w:autoSpaceDN w:val="0"/>
      <w:adjustRightInd w:val="0"/>
      <w:spacing w:line="394" w:lineRule="exact"/>
      <w:ind w:hanging="346"/>
      <w:jc w:val="both"/>
    </w:pPr>
    <w:rPr>
      <w:rFonts w:ascii="Calibri" w:hAnsi="Calibri"/>
    </w:rPr>
  </w:style>
  <w:style w:type="character" w:customStyle="1" w:styleId="FontStyle38">
    <w:name w:val="Font Style38"/>
    <w:uiPriority w:val="99"/>
    <w:rsid w:val="00855EF4"/>
    <w:rPr>
      <w:rFonts w:ascii="Calibri" w:hAnsi="Calibri" w:cs="Calibri"/>
      <w:color w:val="000000"/>
      <w:sz w:val="18"/>
      <w:szCs w:val="18"/>
    </w:rPr>
  </w:style>
  <w:style w:type="character" w:customStyle="1" w:styleId="FontStyle120">
    <w:name w:val="Font Style120"/>
    <w:uiPriority w:val="99"/>
    <w:rsid w:val="00855EF4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855EF4"/>
    <w:rPr>
      <w:rFonts w:ascii="Calibri" w:hAnsi="Calibri" w:cs="Calibri"/>
      <w:color w:val="000000"/>
      <w:sz w:val="20"/>
      <w:szCs w:val="20"/>
    </w:rPr>
  </w:style>
  <w:style w:type="numbering" w:customStyle="1" w:styleId="WWNum51">
    <w:name w:val="WWNum51"/>
    <w:basedOn w:val="Bezlisty"/>
    <w:rsid w:val="00192B65"/>
    <w:pPr>
      <w:numPr>
        <w:numId w:val="2"/>
      </w:numPr>
    </w:pPr>
  </w:style>
  <w:style w:type="numbering" w:customStyle="1" w:styleId="WWNum171">
    <w:name w:val="WWNum171"/>
    <w:basedOn w:val="Bezlisty"/>
    <w:rsid w:val="00192B65"/>
  </w:style>
  <w:style w:type="character" w:customStyle="1" w:styleId="FontStyle86">
    <w:name w:val="Font Style86"/>
    <w:uiPriority w:val="99"/>
    <w:rsid w:val="00FB1369"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link w:val="Tekstdymka"/>
    <w:uiPriority w:val="99"/>
    <w:semiHidden/>
    <w:rsid w:val="007D73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73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7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D738B"/>
    <w:rPr>
      <w:sz w:val="24"/>
      <w:szCs w:val="24"/>
    </w:rPr>
  </w:style>
  <w:style w:type="paragraph" w:customStyle="1" w:styleId="Style24">
    <w:name w:val="Style24"/>
    <w:basedOn w:val="Normalny"/>
    <w:uiPriority w:val="99"/>
    <w:rsid w:val="005C557E"/>
    <w:pPr>
      <w:widowControl w:val="0"/>
      <w:autoSpaceDE w:val="0"/>
      <w:autoSpaceDN w:val="0"/>
      <w:adjustRightInd w:val="0"/>
      <w:spacing w:line="317" w:lineRule="exact"/>
      <w:ind w:hanging="353"/>
      <w:jc w:val="both"/>
    </w:pPr>
    <w:rPr>
      <w:rFonts w:ascii="Arial" w:hAnsi="Arial" w:cs="Arial"/>
    </w:rPr>
  </w:style>
  <w:style w:type="character" w:customStyle="1" w:styleId="hps">
    <w:name w:val="hps"/>
    <w:rsid w:val="005C557E"/>
  </w:style>
  <w:style w:type="paragraph" w:customStyle="1" w:styleId="Akapitzlist1">
    <w:name w:val="Akapit z listą1"/>
    <w:basedOn w:val="Normalny"/>
    <w:rsid w:val="00D478C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F417BA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ust">
    <w:name w:val="ust"/>
    <w:rsid w:val="000A499E"/>
    <w:pPr>
      <w:suppressAutoHyphens/>
      <w:spacing w:before="60" w:after="60"/>
      <w:ind w:left="426" w:hanging="284"/>
      <w:jc w:val="both"/>
    </w:pPr>
    <w:rPr>
      <w:kern w:val="2"/>
      <w:sz w:val="24"/>
      <w:lang w:eastAsia="ar-SA"/>
    </w:rPr>
  </w:style>
  <w:style w:type="numbering" w:customStyle="1" w:styleId="WWNum52">
    <w:name w:val="WWNum52"/>
    <w:basedOn w:val="Bezlisty"/>
    <w:rsid w:val="001F6737"/>
    <w:pPr>
      <w:numPr>
        <w:numId w:val="3"/>
      </w:numPr>
    </w:pPr>
  </w:style>
  <w:style w:type="character" w:customStyle="1" w:styleId="FontStyle84">
    <w:name w:val="Font Style84"/>
    <w:uiPriority w:val="99"/>
    <w:rsid w:val="008866EB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treci4Bezkursywy">
    <w:name w:val="Tekst treści (4) + Bez kursywy"/>
    <w:uiPriority w:val="99"/>
    <w:unhideWhenUsed/>
    <w:rsid w:val="00EC0769"/>
    <w:rPr>
      <w:rFonts w:hint="default"/>
      <w:sz w:val="20"/>
    </w:rPr>
  </w:style>
  <w:style w:type="character" w:customStyle="1" w:styleId="Teksttreci4">
    <w:name w:val="Tekst treści (4)_"/>
    <w:link w:val="Teksttreci40"/>
    <w:unhideWhenUsed/>
    <w:locked/>
    <w:rsid w:val="00EC0769"/>
    <w:rPr>
      <w:i/>
      <w:shd w:val="clear" w:color="auto" w:fill="FFFFFF"/>
    </w:rPr>
  </w:style>
  <w:style w:type="paragraph" w:customStyle="1" w:styleId="Teksttreci40">
    <w:name w:val="Tekst treści (4)"/>
    <w:basedOn w:val="Normalny"/>
    <w:link w:val="Teksttreci4"/>
    <w:unhideWhenUsed/>
    <w:rsid w:val="00EC0769"/>
    <w:pPr>
      <w:shd w:val="clear" w:color="auto" w:fill="FFFFFF"/>
      <w:spacing w:after="60" w:line="250" w:lineRule="exact"/>
      <w:ind w:hanging="360"/>
      <w:jc w:val="both"/>
    </w:pPr>
    <w:rPr>
      <w:i/>
      <w:sz w:val="20"/>
      <w:szCs w:val="20"/>
    </w:rPr>
  </w:style>
  <w:style w:type="character" w:customStyle="1" w:styleId="Teksttreci">
    <w:name w:val="Tekst treści_"/>
    <w:link w:val="Teksttreci1"/>
    <w:unhideWhenUsed/>
    <w:locked/>
    <w:rsid w:val="00EC076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unhideWhenUsed/>
    <w:rsid w:val="00EC0769"/>
    <w:pPr>
      <w:shd w:val="clear" w:color="auto" w:fill="FFFFFF"/>
      <w:spacing w:after="180" w:line="370" w:lineRule="exact"/>
      <w:ind w:hanging="2400"/>
      <w:jc w:val="center"/>
    </w:pPr>
    <w:rPr>
      <w:sz w:val="20"/>
      <w:szCs w:val="20"/>
    </w:rPr>
  </w:style>
  <w:style w:type="paragraph" w:customStyle="1" w:styleId="Teksttreci21">
    <w:name w:val="Tekst treści (2)1"/>
    <w:basedOn w:val="Normalny"/>
    <w:uiPriority w:val="99"/>
    <w:unhideWhenUsed/>
    <w:rsid w:val="00EC0769"/>
    <w:pPr>
      <w:shd w:val="clear" w:color="auto" w:fill="FFFFFF"/>
      <w:spacing w:after="900" w:line="240" w:lineRule="atLeast"/>
      <w:ind w:hanging="720"/>
      <w:jc w:val="right"/>
    </w:pPr>
    <w:rPr>
      <w:rFonts w:ascii="Calibri" w:eastAsia="Calibri" w:hAnsi="Calibri"/>
      <w:b/>
      <w:sz w:val="20"/>
    </w:rPr>
  </w:style>
  <w:style w:type="paragraph" w:customStyle="1" w:styleId="Tekstpodstawowywcity34">
    <w:name w:val="Tekst podstawowy wcięty 34"/>
    <w:basedOn w:val="Normalny"/>
    <w:rsid w:val="005F4F18"/>
    <w:pPr>
      <w:tabs>
        <w:tab w:val="left" w:pos="-21578"/>
      </w:tabs>
      <w:suppressAutoHyphens/>
      <w:ind w:left="709" w:hanging="425"/>
      <w:jc w:val="both"/>
    </w:pPr>
    <w:rPr>
      <w:rFonts w:ascii="Verdana" w:eastAsia="Times New Roman" w:hAnsi="Verdana"/>
      <w:kern w:val="2"/>
      <w:sz w:val="22"/>
      <w:lang w:eastAsia="ar-SA"/>
    </w:rPr>
  </w:style>
  <w:style w:type="paragraph" w:customStyle="1" w:styleId="service-tag">
    <w:name w:val="service-tag"/>
    <w:basedOn w:val="Normalny"/>
    <w:rsid w:val="00006DE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355541"/>
    <w:pPr>
      <w:suppressAutoHyphens/>
      <w:spacing w:after="2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rsid w:val="00355541"/>
    <w:pPr>
      <w:widowControl w:val="0"/>
      <w:suppressAutoHyphens/>
      <w:spacing w:before="240"/>
      <w:jc w:val="both"/>
    </w:pPr>
    <w:rPr>
      <w:rFonts w:ascii="Arial" w:eastAsia="Times New Roman" w:hAnsi="Arial" w:cs="Arial"/>
      <w:szCs w:val="20"/>
      <w:lang w:eastAsia="ar-SA"/>
    </w:rPr>
  </w:style>
  <w:style w:type="character" w:customStyle="1" w:styleId="AkapitzlistZnak">
    <w:name w:val="Akapit z listą Znak"/>
    <w:aliases w:val="Signature Znak,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rsid w:val="003B194D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33C66"/>
  </w:style>
  <w:style w:type="paragraph" w:customStyle="1" w:styleId="arimr">
    <w:name w:val="arimr"/>
    <w:basedOn w:val="Normalny"/>
    <w:rsid w:val="004866E7"/>
    <w:pPr>
      <w:widowControl w:val="0"/>
      <w:snapToGrid w:val="0"/>
      <w:spacing w:line="360" w:lineRule="auto"/>
    </w:pPr>
    <w:rPr>
      <w:rFonts w:eastAsia="Times New Roman"/>
      <w:szCs w:val="20"/>
      <w:lang w:val="en-US"/>
    </w:rPr>
  </w:style>
  <w:style w:type="paragraph" w:customStyle="1" w:styleId="Teksttreci0">
    <w:name w:val="Tekst treści"/>
    <w:basedOn w:val="Normalny"/>
    <w:rsid w:val="00780A5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780A5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Tekstpodstawowy3">
    <w:name w:val="Body Text 3"/>
    <w:basedOn w:val="Normalny"/>
    <w:link w:val="Tekstpodstawowy3Znak"/>
    <w:rsid w:val="001C4849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1C4849"/>
    <w:rPr>
      <w:rFonts w:eastAsia="Times New Roman"/>
      <w:sz w:val="16"/>
      <w:szCs w:val="16"/>
    </w:rPr>
  </w:style>
  <w:style w:type="character" w:customStyle="1" w:styleId="pktZnak">
    <w:name w:val="pkt Znak"/>
    <w:link w:val="pkt"/>
    <w:rsid w:val="00355113"/>
    <w:rPr>
      <w:sz w:val="24"/>
      <w:szCs w:val="24"/>
    </w:rPr>
  </w:style>
  <w:style w:type="paragraph" w:customStyle="1" w:styleId="Tiret1">
    <w:name w:val="Tiret 1"/>
    <w:basedOn w:val="Normalny"/>
    <w:rsid w:val="00A77F50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AF6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FF30BC"/>
  </w:style>
  <w:style w:type="character" w:customStyle="1" w:styleId="apple-converted-space">
    <w:name w:val="apple-converted-space"/>
    <w:basedOn w:val="Domylnaczcionkaakapitu"/>
    <w:rsid w:val="00FF30BC"/>
  </w:style>
  <w:style w:type="character" w:styleId="UyteHipercze">
    <w:name w:val="FollowedHyperlink"/>
    <w:basedOn w:val="Domylnaczcionkaakapitu"/>
    <w:rsid w:val="00AC555C"/>
    <w:rPr>
      <w:color w:val="954F72" w:themeColor="followedHyperlink"/>
      <w:u w:val="single"/>
    </w:rPr>
  </w:style>
  <w:style w:type="character" w:customStyle="1" w:styleId="FontStyle26">
    <w:name w:val="Font Style26"/>
    <w:rsid w:val="0057608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52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16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7EA57-6CD6-8A4F-BA49-B7C1045D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i załączniki - nie stosuje sie ustawy pzp</vt:lpstr>
    </vt:vector>
  </TitlesOfParts>
  <Manager/>
  <Company>.</Company>
  <LinksUpToDate>false</LinksUpToDate>
  <CharactersWithSpaces>3108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i załączniki - nie stosuje sie ustawy pzp</dc:title>
  <dc:subject/>
  <dc:creator>Piotr Sperczyński</dc:creator>
  <cp:keywords/>
  <dc:description/>
  <cp:lastModifiedBy>Sławomir Widomski</cp:lastModifiedBy>
  <cp:revision>5</cp:revision>
  <cp:lastPrinted>2024-12-06T07:45:00Z</cp:lastPrinted>
  <dcterms:created xsi:type="dcterms:W3CDTF">2026-02-08T15:53:00Z</dcterms:created>
  <dcterms:modified xsi:type="dcterms:W3CDTF">2026-03-25T07:37:00Z</dcterms:modified>
  <cp:category/>
</cp:coreProperties>
</file>